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FF3" w:rsidRPr="00D70FF7" w:rsidRDefault="00561FF3" w:rsidP="002E7687">
      <w:pPr>
        <w:pStyle w:val="Heading1"/>
        <w:spacing w:before="0"/>
        <w:jc w:val="center"/>
        <w:rPr>
          <w:rFonts w:ascii="Times New Roman" w:hAnsi="Times New Roman" w:cs="Times New Roman"/>
          <w:color w:val="auto"/>
          <w:spacing w:val="-12"/>
        </w:rPr>
      </w:pPr>
      <w:r w:rsidRPr="00D70FF7">
        <w:rPr>
          <w:rFonts w:ascii="Times New Roman" w:hAnsi="Times New Roman" w:cs="Times New Roman"/>
          <w:color w:val="auto"/>
          <w:spacing w:val="-12"/>
        </w:rPr>
        <w:t>CỘNG HÒA XÃ HỘI CHỦ NGHĨA VIỆT NAM</w:t>
      </w:r>
    </w:p>
    <w:p w:rsidR="00561FF3" w:rsidRPr="00D70FF7" w:rsidRDefault="00561FF3" w:rsidP="002E7687">
      <w:pPr>
        <w:pStyle w:val="Heading2"/>
        <w:spacing w:before="0"/>
        <w:jc w:val="center"/>
        <w:rPr>
          <w:rFonts w:ascii="Times New Roman" w:hAnsi="Times New Roman" w:cs="Times New Roman"/>
          <w:b w:val="0"/>
          <w:bCs w:val="0"/>
          <w:iCs/>
          <w:color w:val="auto"/>
          <w:sz w:val="28"/>
          <w:szCs w:val="28"/>
        </w:rPr>
      </w:pPr>
      <w:r w:rsidRPr="00D70FF7">
        <w:rPr>
          <w:rFonts w:ascii="Times New Roman" w:hAnsi="Times New Roman" w:cs="Times New Roman"/>
          <w:iCs/>
          <w:color w:val="auto"/>
          <w:sz w:val="28"/>
          <w:szCs w:val="28"/>
        </w:rPr>
        <w:t xml:space="preserve">     Độc lập - Tự do - Hạnh phúc</w:t>
      </w:r>
    </w:p>
    <w:p w:rsidR="00561FF3" w:rsidRPr="00D70FF7" w:rsidRDefault="00E82D5A" w:rsidP="00561FF3">
      <w:pPr>
        <w:spacing w:line="264" w:lineRule="auto"/>
        <w:rPr>
          <w:rFonts w:ascii="Times New Roman" w:hAnsi="Times New Roman" w:cs="Times New Roman"/>
          <w:color w:val="auto"/>
          <w:sz w:val="28"/>
          <w:szCs w:val="28"/>
        </w:rPr>
      </w:pPr>
      <w:r w:rsidRPr="00E82D5A">
        <w:rPr>
          <w:rFonts w:ascii="Times New Roman" w:hAnsi="Times New Roman" w:cs="Times New Roman"/>
          <w:noProof/>
          <w:color w:val="auto"/>
          <w:sz w:val="28"/>
          <w:szCs w:val="28"/>
        </w:rPr>
        <w:pict>
          <v:line id="_x0000_s1039" style="position:absolute;z-index:251668480" from="151.95pt,1pt" to="322.4pt,1pt"/>
        </w:pict>
      </w:r>
      <w:r w:rsidR="00561FF3" w:rsidRPr="00D70FF7">
        <w:rPr>
          <w:rFonts w:ascii="Times New Roman" w:hAnsi="Times New Roman" w:cs="Times New Roman"/>
          <w:color w:val="auto"/>
          <w:sz w:val="28"/>
          <w:szCs w:val="28"/>
        </w:rPr>
        <w:t xml:space="preserve">         </w:t>
      </w:r>
    </w:p>
    <w:p w:rsidR="00561FF3" w:rsidRPr="00D70FF7" w:rsidRDefault="00561FF3" w:rsidP="00561FF3">
      <w:pPr>
        <w:spacing w:before="100"/>
        <w:rPr>
          <w:rFonts w:ascii="Times New Roman" w:hAnsi="Times New Roman" w:cs="Times New Roman"/>
          <w:b/>
          <w:bCs/>
          <w:color w:val="auto"/>
          <w:sz w:val="28"/>
          <w:szCs w:val="28"/>
        </w:rPr>
      </w:pPr>
    </w:p>
    <w:p w:rsidR="00561FF3" w:rsidRPr="00D70FF7" w:rsidRDefault="00561FF3" w:rsidP="00561FF3">
      <w:pPr>
        <w:spacing w:before="100"/>
        <w:jc w:val="center"/>
        <w:rPr>
          <w:rFonts w:ascii="Times New Roman" w:hAnsi="Times New Roman" w:cs="Times New Roman"/>
          <w:b/>
          <w:bCs/>
          <w:color w:val="auto"/>
          <w:sz w:val="34"/>
          <w:szCs w:val="28"/>
          <w:lang w:val="en-US"/>
        </w:rPr>
      </w:pPr>
      <w:r w:rsidRPr="00D70FF7">
        <w:rPr>
          <w:rFonts w:ascii="Times New Roman" w:hAnsi="Times New Roman" w:cs="Times New Roman"/>
          <w:b/>
          <w:bCs/>
          <w:color w:val="auto"/>
          <w:sz w:val="34"/>
          <w:szCs w:val="28"/>
          <w:lang w:val="en-US"/>
        </w:rPr>
        <w:t>ĐƠN ĐĂNG KÝ</w:t>
      </w:r>
    </w:p>
    <w:p w:rsidR="00561FF3" w:rsidRPr="00D70FF7" w:rsidRDefault="00561FF3" w:rsidP="00561FF3">
      <w:pPr>
        <w:jc w:val="center"/>
        <w:rPr>
          <w:rFonts w:ascii="Times New Roman" w:hAnsi="Times New Roman" w:cs="Times New Roman"/>
          <w:b/>
          <w:bCs/>
          <w:color w:val="auto"/>
          <w:sz w:val="8"/>
          <w:szCs w:val="28"/>
          <w:lang w:val="en-US"/>
        </w:rPr>
      </w:pPr>
    </w:p>
    <w:p w:rsidR="00561FF3" w:rsidRPr="00D70FF7" w:rsidRDefault="00561FF3" w:rsidP="00561FF3">
      <w:pPr>
        <w:jc w:val="center"/>
        <w:rPr>
          <w:rFonts w:ascii="Times New Roman" w:hAnsi="Times New Roman" w:cs="Times New Roman"/>
          <w:bCs/>
          <w:color w:val="auto"/>
          <w:sz w:val="28"/>
          <w:szCs w:val="28"/>
          <w:lang w:val="en-US"/>
        </w:rPr>
      </w:pPr>
      <w:r w:rsidRPr="00D70FF7">
        <w:rPr>
          <w:rFonts w:ascii="Times New Roman" w:hAnsi="Times New Roman" w:cs="Times New Roman"/>
          <w:bCs/>
          <w:color w:val="auto"/>
          <w:sz w:val="28"/>
          <w:szCs w:val="28"/>
          <w:lang w:val="en-US"/>
        </w:rPr>
        <w:t xml:space="preserve">THI TUYỂN THIẾT KẾ KIẾN TRÚC </w:t>
      </w:r>
    </w:p>
    <w:p w:rsidR="00561FF3" w:rsidRPr="00D70FF7" w:rsidRDefault="00561FF3" w:rsidP="00561FF3">
      <w:pPr>
        <w:jc w:val="center"/>
        <w:rPr>
          <w:rFonts w:ascii="Times New Roman" w:hAnsi="Times New Roman" w:cs="Times New Roman"/>
          <w:bCs/>
          <w:color w:val="auto"/>
          <w:sz w:val="28"/>
          <w:szCs w:val="28"/>
          <w:lang w:val="en-US"/>
        </w:rPr>
      </w:pPr>
      <w:r w:rsidRPr="00D70FF7">
        <w:rPr>
          <w:rFonts w:ascii="Times New Roman" w:hAnsi="Times New Roman" w:cs="Times New Roman"/>
          <w:bCs/>
          <w:color w:val="auto"/>
          <w:sz w:val="28"/>
          <w:szCs w:val="28"/>
          <w:lang w:val="en-US"/>
        </w:rPr>
        <w:t>HẠNG MỤ</w:t>
      </w:r>
      <w:r w:rsidR="00497089" w:rsidRPr="00D70FF7">
        <w:rPr>
          <w:rFonts w:ascii="Times New Roman" w:hAnsi="Times New Roman" w:cs="Times New Roman"/>
          <w:bCs/>
          <w:color w:val="auto"/>
          <w:sz w:val="28"/>
          <w:szCs w:val="28"/>
          <w:lang w:val="en-US"/>
        </w:rPr>
        <w:t>C CÔNG TRÌNH</w:t>
      </w:r>
      <w:r w:rsidRPr="00D70FF7">
        <w:rPr>
          <w:rFonts w:ascii="Times New Roman" w:hAnsi="Times New Roman" w:cs="Times New Roman"/>
          <w:bCs/>
          <w:color w:val="auto"/>
          <w:sz w:val="28"/>
          <w:szCs w:val="28"/>
          <w:lang w:val="en-US"/>
        </w:rPr>
        <w:t xml:space="preserve"> QUỐC MÔN THUỘC DỰ ÁN NHÀ LIÊN NGÀNH VÀ QUỐC MÔN KHU KINH TẾ CỬA KHẨU QUỐC TẾ CHA LO</w:t>
      </w:r>
    </w:p>
    <w:p w:rsidR="00561FF3" w:rsidRPr="00D70FF7" w:rsidRDefault="00561FF3" w:rsidP="00561FF3">
      <w:pPr>
        <w:spacing w:before="120"/>
        <w:ind w:left="1979" w:firstLine="181"/>
        <w:jc w:val="both"/>
        <w:rPr>
          <w:rFonts w:ascii="Times New Roman" w:hAnsi="Times New Roman" w:cs="Times New Roman"/>
          <w:color w:val="auto"/>
          <w:sz w:val="28"/>
          <w:szCs w:val="28"/>
          <w:lang w:val="en-US"/>
        </w:rPr>
      </w:pPr>
    </w:p>
    <w:p w:rsidR="00561FF3" w:rsidRPr="00D70FF7" w:rsidRDefault="00561FF3" w:rsidP="00561FF3">
      <w:pPr>
        <w:spacing w:before="120"/>
        <w:ind w:left="1979" w:firstLine="181"/>
        <w:jc w:val="both"/>
        <w:rPr>
          <w:rFonts w:ascii="Times New Roman" w:hAnsi="Times New Roman" w:cs="Times New Roman"/>
          <w:b/>
          <w:color w:val="auto"/>
          <w:sz w:val="28"/>
          <w:szCs w:val="28"/>
          <w:lang w:val="en-US"/>
        </w:rPr>
      </w:pPr>
      <w:r w:rsidRPr="00D70FF7">
        <w:rPr>
          <w:rFonts w:ascii="Times New Roman" w:hAnsi="Times New Roman" w:cs="Times New Roman"/>
          <w:b/>
          <w:color w:val="auto"/>
          <w:sz w:val="28"/>
          <w:szCs w:val="28"/>
          <w:lang w:val="en-US"/>
        </w:rPr>
        <w:t xml:space="preserve">Kính gửi: </w:t>
      </w:r>
      <w:r w:rsidR="006B5BCD" w:rsidRPr="00D70FF7">
        <w:rPr>
          <w:rFonts w:ascii="Times New Roman" w:hAnsi="Times New Roman" w:cs="Times New Roman"/>
          <w:b/>
          <w:color w:val="auto"/>
          <w:sz w:val="28"/>
          <w:szCs w:val="28"/>
          <w:lang w:val="en-US"/>
        </w:rPr>
        <w:t>Ban tổ chức thi tuyển thiết kế kiến trúc.</w:t>
      </w:r>
    </w:p>
    <w:p w:rsidR="00561FF3" w:rsidRPr="00D70FF7" w:rsidRDefault="00561FF3" w:rsidP="00561FF3">
      <w:pPr>
        <w:spacing w:before="120"/>
        <w:ind w:left="1979" w:firstLine="181"/>
        <w:jc w:val="both"/>
        <w:rPr>
          <w:rFonts w:ascii="Times New Roman" w:hAnsi="Times New Roman" w:cs="Times New Roman"/>
          <w:color w:val="auto"/>
          <w:sz w:val="28"/>
          <w:szCs w:val="28"/>
          <w:lang w:val="en-US"/>
        </w:rPr>
      </w:pPr>
    </w:p>
    <w:p w:rsidR="00561FF3" w:rsidRPr="00D70FF7"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Tên tổ chức/cá nhân: ………………………………………………..…..</w:t>
      </w:r>
    </w:p>
    <w:p w:rsidR="00561FF3" w:rsidRPr="00D70FF7"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Số CM</w:t>
      </w:r>
      <w:r w:rsidR="00372911" w:rsidRPr="00D70FF7">
        <w:rPr>
          <w:rFonts w:ascii="Times New Roman" w:hAnsi="Times New Roman" w:cs="Times New Roman"/>
          <w:color w:val="auto"/>
          <w:sz w:val="28"/>
          <w:szCs w:val="28"/>
          <w:lang w:val="en-US"/>
        </w:rPr>
        <w:t>ND</w:t>
      </w:r>
      <w:r w:rsidRPr="00D70FF7">
        <w:rPr>
          <w:rFonts w:ascii="Times New Roman" w:hAnsi="Times New Roman" w:cs="Times New Roman"/>
          <w:color w:val="auto"/>
          <w:sz w:val="28"/>
          <w:szCs w:val="28"/>
          <w:lang w:val="en-US"/>
        </w:rPr>
        <w:t>: ………………….., ngày cấp: …………….., nơi cấp: ……...</w:t>
      </w:r>
    </w:p>
    <w:p w:rsidR="00561FF3" w:rsidRPr="00D70FF7"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lang w:val="en-US"/>
        </w:rPr>
        <w:t>Địa chỉ: ………………………………………………………………….</w:t>
      </w:r>
    </w:p>
    <w:p w:rsidR="00561FF3" w:rsidRPr="00D70FF7"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Điện thoại: …………………….. Fax:……………………………..……</w:t>
      </w:r>
    </w:p>
    <w:p w:rsidR="00561FF3" w:rsidRPr="00D70FF7"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E-mail: …………………………………………………………………..</w:t>
      </w:r>
    </w:p>
    <w:p w:rsidR="00561FF3" w:rsidRPr="00D70FF7"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Người đại diện (đối với tổ chức): …………….Chức vụ: ………………</w:t>
      </w:r>
    </w:p>
    <w:p w:rsidR="006F42E3" w:rsidRDefault="00561FF3"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Sau khi nhận được thông báo thi tuyển thiết kế kiến trúc</w:t>
      </w:r>
      <w:r w:rsidR="008E7629" w:rsidRPr="00D70FF7">
        <w:rPr>
          <w:rFonts w:ascii="Times New Roman" w:hAnsi="Times New Roman" w:cs="Times New Roman"/>
          <w:color w:val="auto"/>
          <w:sz w:val="28"/>
          <w:szCs w:val="28"/>
          <w:lang w:val="en-US"/>
        </w:rPr>
        <w:t xml:space="preserve"> “Hạng mục công trình Quốc môn thuộc dự án Nhà liên ngành và Quốc môn Khu kinh tế cửa khẩu Quốc tế Cha Lo”, sau khi đã nghiên cứu và hiểu rõ quy chế thi tuyển, chúng tôi xét thấy mình đủ năng lực để đáp ứng được các điều kiện tham gia thi tuyển. Vì vậy, chúng tôi làm đơn đăng ký tham dự thi tuyển thiết kế kiến trúc hạng mục công trình Quốc môn của dự án nêu trên.</w:t>
      </w:r>
    </w:p>
    <w:p w:rsidR="00013EC5" w:rsidRDefault="006F42E3" w:rsidP="006A5BEF">
      <w:pPr>
        <w:spacing w:before="80" w:line="288" w:lineRule="auto"/>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ab/>
        <w:t>Số lượng phương án đăng ký dự thi: …. Phương án</w:t>
      </w:r>
      <w:r w:rsidR="00BC19F0">
        <w:rPr>
          <w:rFonts w:ascii="Times New Roman" w:hAnsi="Times New Roman" w:cs="Times New Roman"/>
          <w:color w:val="auto"/>
          <w:sz w:val="28"/>
          <w:szCs w:val="28"/>
          <w:lang w:val="en-US"/>
        </w:rPr>
        <w:t>.</w:t>
      </w:r>
    </w:p>
    <w:p w:rsidR="00561FF3" w:rsidRPr="00D70FF7" w:rsidRDefault="00372911"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Chúng tôi cam kết sẽ tuân thủ theo các quy định trong Quy chế thi tuyển.</w:t>
      </w:r>
    </w:p>
    <w:p w:rsidR="00372911" w:rsidRPr="00D70FF7" w:rsidRDefault="00372911" w:rsidP="006A5BEF">
      <w:pPr>
        <w:spacing w:before="80" w:line="288" w:lineRule="auto"/>
        <w:jc w:val="both"/>
        <w:rPr>
          <w:rFonts w:ascii="Times New Roman" w:hAnsi="Times New Roman" w:cs="Times New Roman"/>
          <w:color w:val="auto"/>
          <w:sz w:val="28"/>
          <w:szCs w:val="28"/>
          <w:lang w:val="en-US"/>
        </w:rPr>
      </w:pPr>
      <w:r w:rsidRPr="00D70FF7">
        <w:rPr>
          <w:rFonts w:ascii="Times New Roman" w:hAnsi="Times New Roman" w:cs="Times New Roman"/>
          <w:color w:val="auto"/>
          <w:sz w:val="28"/>
          <w:szCs w:val="28"/>
          <w:lang w:val="en-US"/>
        </w:rPr>
        <w:tab/>
        <w:t xml:space="preserve">(Giấy tờ theo đơn: Bản sao công chứng đăng ký hành nghề nếu là tổ chức, bản sao công chứng </w:t>
      </w:r>
      <w:r w:rsidR="004A13FA">
        <w:rPr>
          <w:rFonts w:ascii="Times New Roman" w:hAnsi="Times New Roman" w:cs="Times New Roman"/>
          <w:color w:val="auto"/>
          <w:sz w:val="28"/>
          <w:szCs w:val="28"/>
          <w:lang w:val="en-US"/>
        </w:rPr>
        <w:t>chứng chỉ hành nghề thiết kế kiến trúc công trình</w:t>
      </w:r>
      <w:r w:rsidR="00F5673C">
        <w:rPr>
          <w:rFonts w:ascii="Times New Roman" w:hAnsi="Times New Roman" w:cs="Times New Roman"/>
          <w:color w:val="auto"/>
          <w:sz w:val="28"/>
          <w:szCs w:val="28"/>
          <w:lang w:val="en-US"/>
        </w:rPr>
        <w:t xml:space="preserve"> nếu là</w:t>
      </w:r>
      <w:r w:rsidRPr="00D70FF7">
        <w:rPr>
          <w:rFonts w:ascii="Times New Roman" w:hAnsi="Times New Roman" w:cs="Times New Roman"/>
          <w:color w:val="auto"/>
          <w:sz w:val="28"/>
          <w:szCs w:val="28"/>
          <w:lang w:val="en-US"/>
        </w:rPr>
        <w:t xml:space="preserve"> cá nhân dự thi).</w:t>
      </w:r>
    </w:p>
    <w:p w:rsidR="00372911" w:rsidRPr="00D70FF7" w:rsidRDefault="00372911" w:rsidP="00372911">
      <w:pPr>
        <w:tabs>
          <w:tab w:val="left" w:pos="5310"/>
        </w:tabs>
        <w:spacing w:before="60"/>
        <w:jc w:val="right"/>
        <w:rPr>
          <w:rFonts w:ascii="Times New Roman" w:hAnsi="Times New Roman" w:cs="Times New Roman"/>
          <w:i/>
          <w:color w:val="auto"/>
          <w:sz w:val="28"/>
          <w:szCs w:val="28"/>
          <w:lang w:val="en-US"/>
        </w:rPr>
      </w:pPr>
      <w:r w:rsidRPr="00D70FF7">
        <w:rPr>
          <w:rFonts w:ascii="Times New Roman" w:hAnsi="Times New Roman" w:cs="Times New Roman"/>
          <w:i/>
          <w:color w:val="auto"/>
          <w:sz w:val="28"/>
          <w:szCs w:val="28"/>
          <w:lang w:val="en-US"/>
        </w:rPr>
        <w:t xml:space="preserve">…, </w:t>
      </w:r>
      <w:r w:rsidR="00223841" w:rsidRPr="00D70FF7">
        <w:rPr>
          <w:rFonts w:ascii="Times New Roman" w:hAnsi="Times New Roman" w:cs="Times New Roman"/>
          <w:i/>
          <w:color w:val="auto"/>
          <w:sz w:val="28"/>
          <w:szCs w:val="28"/>
          <w:lang w:val="en-US"/>
        </w:rPr>
        <w:t>n</w:t>
      </w:r>
      <w:r w:rsidRPr="00D70FF7">
        <w:rPr>
          <w:rFonts w:ascii="Times New Roman" w:hAnsi="Times New Roman" w:cs="Times New Roman"/>
          <w:i/>
          <w:color w:val="auto"/>
          <w:sz w:val="28"/>
          <w:szCs w:val="28"/>
          <w:lang w:val="en-US"/>
        </w:rPr>
        <w:t>gày … tháng … năm 2016</w:t>
      </w:r>
    </w:p>
    <w:p w:rsidR="00561FF3" w:rsidRPr="00D70FF7" w:rsidRDefault="00561FF3" w:rsidP="00372911">
      <w:pPr>
        <w:spacing w:before="60"/>
        <w:jc w:val="right"/>
        <w:rPr>
          <w:rFonts w:ascii="Times New Roman" w:hAnsi="Times New Roman" w:cs="Times New Roman"/>
          <w:color w:val="auto"/>
          <w:sz w:val="28"/>
          <w:szCs w:val="28"/>
          <w:lang w:val="en-US"/>
        </w:rPr>
      </w:pP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00372911" w:rsidRPr="00D70FF7">
        <w:rPr>
          <w:rFonts w:ascii="Times New Roman" w:hAnsi="Times New Roman" w:cs="Times New Roman"/>
          <w:color w:val="auto"/>
          <w:sz w:val="28"/>
          <w:szCs w:val="28"/>
          <w:lang w:val="en-US"/>
        </w:rPr>
        <w:t>ĐẠI DIỆN TỔ CHỨC, CÁ NHÂN ĐĂNG KÝ DỰ THI</w:t>
      </w:r>
    </w:p>
    <w:p w:rsidR="00372911" w:rsidRPr="00D70FF7" w:rsidRDefault="00372911" w:rsidP="00372911">
      <w:pPr>
        <w:spacing w:before="60"/>
        <w:jc w:val="right"/>
        <w:rPr>
          <w:rFonts w:ascii="Times New Roman" w:hAnsi="Times New Roman" w:cs="Times New Roman"/>
          <w:i/>
          <w:color w:val="auto"/>
          <w:sz w:val="28"/>
          <w:szCs w:val="28"/>
          <w:lang w:val="en-US"/>
        </w:rPr>
      </w:pPr>
      <w:r w:rsidRPr="00D70FF7">
        <w:rPr>
          <w:rFonts w:ascii="Times New Roman" w:hAnsi="Times New Roman" w:cs="Times New Roman"/>
          <w:i/>
          <w:color w:val="auto"/>
          <w:sz w:val="28"/>
          <w:szCs w:val="28"/>
          <w:lang w:val="en-US"/>
        </w:rPr>
        <w:t>(Ký tên và đóng dấu nếu là tổ chức/ ký tên nếu là cá nhân)</w:t>
      </w:r>
    </w:p>
    <w:p w:rsidR="00561FF3" w:rsidRPr="00D70FF7" w:rsidRDefault="00561FF3" w:rsidP="00561FF3">
      <w:pPr>
        <w:spacing w:before="60"/>
        <w:rPr>
          <w:rFonts w:ascii="Times New Roman" w:hAnsi="Times New Roman" w:cs="Times New Roman"/>
          <w:color w:val="auto"/>
          <w:sz w:val="28"/>
          <w:szCs w:val="28"/>
        </w:rPr>
      </w:pP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r>
      <w:r w:rsidRPr="00D70FF7">
        <w:rPr>
          <w:rFonts w:ascii="Times New Roman" w:hAnsi="Times New Roman" w:cs="Times New Roman"/>
          <w:color w:val="auto"/>
          <w:sz w:val="28"/>
          <w:szCs w:val="28"/>
        </w:rPr>
        <w:tab/>
        <w:t xml:space="preserve">  </w:t>
      </w:r>
    </w:p>
    <w:p w:rsidR="00561FF3" w:rsidRPr="00D70FF7" w:rsidRDefault="00561FF3" w:rsidP="00561FF3">
      <w:pPr>
        <w:spacing w:before="60"/>
        <w:rPr>
          <w:rFonts w:ascii="Times New Roman" w:hAnsi="Times New Roman" w:cs="Times New Roman"/>
          <w:color w:val="auto"/>
          <w:sz w:val="28"/>
          <w:szCs w:val="28"/>
        </w:rPr>
      </w:pPr>
    </w:p>
    <w:p w:rsidR="00561FF3" w:rsidRPr="00D70FF7" w:rsidRDefault="00561FF3" w:rsidP="00561FF3">
      <w:pPr>
        <w:spacing w:before="60"/>
        <w:rPr>
          <w:rFonts w:ascii="Times New Roman" w:hAnsi="Times New Roman" w:cs="Times New Roman"/>
          <w:color w:val="auto"/>
          <w:sz w:val="28"/>
          <w:szCs w:val="28"/>
        </w:rPr>
      </w:pPr>
    </w:p>
    <w:p w:rsidR="00561FF3" w:rsidRPr="00D70FF7" w:rsidRDefault="00561FF3" w:rsidP="001C20AF">
      <w:pPr>
        <w:spacing w:before="60" w:after="60" w:line="264" w:lineRule="auto"/>
        <w:ind w:firstLine="539"/>
        <w:jc w:val="both"/>
        <w:rPr>
          <w:rFonts w:ascii="Times New Roman" w:hAnsi="Times New Roman" w:cs="Times New Roman"/>
          <w:color w:val="auto"/>
          <w:sz w:val="28"/>
          <w:szCs w:val="28"/>
          <w:lang w:val="en-US"/>
        </w:rPr>
      </w:pPr>
    </w:p>
    <w:sectPr w:rsidR="00561FF3" w:rsidRPr="00D70FF7" w:rsidSect="00913590">
      <w:footerReference w:type="default" r:id="rId8"/>
      <w:pgSz w:w="11906" w:h="16838" w:code="9"/>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E34" w:rsidRDefault="00814E34" w:rsidP="003D723B">
      <w:r>
        <w:separator/>
      </w:r>
    </w:p>
  </w:endnote>
  <w:endnote w:type="continuationSeparator" w:id="1">
    <w:p w:rsidR="00814E34" w:rsidRDefault="00814E34" w:rsidP="003D7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A00002EF" w:usb1="4000204B" w:usb2="00000000" w:usb3="00000000" w:csb0="0000009F" w:csb1="00000000"/>
  </w:font>
  <w:font w:name="Constantia">
    <w:panose1 w:val="02030602050306030303"/>
    <w:charset w:val="00"/>
    <w:family w:val="roman"/>
    <w:pitch w:val="variable"/>
    <w:sig w:usb0="A00002EF" w:usb1="4000204B" w:usb2="00000000" w:usb3="00000000" w:csb0="0000009F" w:csb1="00000000"/>
  </w:font>
  <w:font w:name="Corbel">
    <w:panose1 w:val="020B0503020204020204"/>
    <w:charset w:val="00"/>
    <w:family w:val="swiss"/>
    <w:pitch w:val="variable"/>
    <w:sig w:usb0="A00002EF" w:usb1="4000204B" w:usb2="00000000" w:usb3="00000000" w:csb0="0000009F" w:csb1="00000000"/>
  </w:font>
  <w:font w:name="Candara">
    <w:panose1 w:val="020E0502030303020204"/>
    <w:charset w:val="00"/>
    <w:family w:val="swiss"/>
    <w:pitch w:val="variable"/>
    <w:sig w:usb0="A00002EF" w:usb1="4000204B"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402439"/>
      <w:docPartObj>
        <w:docPartGallery w:val="Page Numbers (Bottom of Page)"/>
        <w:docPartUnique/>
      </w:docPartObj>
    </w:sdtPr>
    <w:sdtContent>
      <w:p w:rsidR="00FA4B86" w:rsidRDefault="00E82D5A">
        <w:pPr>
          <w:pStyle w:val="Footer"/>
          <w:jc w:val="right"/>
        </w:pPr>
        <w:fldSimple w:instr=" PAGE   \* MERGEFORMAT ">
          <w:r w:rsidR="00966B0D">
            <w:rPr>
              <w:noProof/>
            </w:rPr>
            <w:t>1</w:t>
          </w:r>
        </w:fldSimple>
      </w:p>
    </w:sdtContent>
  </w:sdt>
  <w:p w:rsidR="005A12AA" w:rsidRDefault="005A12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E34" w:rsidRDefault="00814E34" w:rsidP="003D723B">
      <w:r>
        <w:separator/>
      </w:r>
    </w:p>
  </w:footnote>
  <w:footnote w:type="continuationSeparator" w:id="1">
    <w:p w:rsidR="00814E34" w:rsidRDefault="00814E34" w:rsidP="003D72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4">
    <w:nsid w:val="00000009"/>
    <w:multiLevelType w:val="multilevel"/>
    <w:tmpl w:val="00000008"/>
    <w:lvl w:ilvl="0">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abstractNum>
  <w:abstractNum w:abstractNumId="5">
    <w:nsid w:val="0000000B"/>
    <w:multiLevelType w:val="multilevel"/>
    <w:tmpl w:val="0000000A"/>
    <w:lvl w:ilvl="0">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6">
    <w:nsid w:val="0000000D"/>
    <w:multiLevelType w:val="multilevel"/>
    <w:tmpl w:val="0000000C"/>
    <w:lvl w:ilvl="0">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1">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2">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3">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4">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5">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6">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7">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8">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8">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0">
    <w:nsid w:val="04E903F2"/>
    <w:multiLevelType w:val="hybridMultilevel"/>
    <w:tmpl w:val="AA8E91B6"/>
    <w:lvl w:ilvl="0" w:tplc="6CB61DDA">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70B678C"/>
    <w:multiLevelType w:val="hybridMultilevel"/>
    <w:tmpl w:val="6148624A"/>
    <w:lvl w:ilvl="0" w:tplc="E06C285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F05323B"/>
    <w:multiLevelType w:val="hybridMultilevel"/>
    <w:tmpl w:val="9454D1C4"/>
    <w:lvl w:ilvl="0" w:tplc="322E8B76">
      <w:start w:val="4"/>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2"/>
  </w:num>
  <w:num w:numId="22">
    <w:abstractNumId w:val="21"/>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20"/>
  <w:characterSpacingControl w:val="doNotCompress"/>
  <w:footnotePr>
    <w:footnote w:id="0"/>
    <w:footnote w:id="1"/>
  </w:footnotePr>
  <w:endnotePr>
    <w:endnote w:id="0"/>
    <w:endnote w:id="1"/>
  </w:endnotePr>
  <w:compat/>
  <w:rsids>
    <w:rsidRoot w:val="003D723B"/>
    <w:rsid w:val="000023B3"/>
    <w:rsid w:val="00006CF5"/>
    <w:rsid w:val="00012FD9"/>
    <w:rsid w:val="00013980"/>
    <w:rsid w:val="00013EC5"/>
    <w:rsid w:val="00014564"/>
    <w:rsid w:val="00022C68"/>
    <w:rsid w:val="00022C7B"/>
    <w:rsid w:val="000322F1"/>
    <w:rsid w:val="00032BD6"/>
    <w:rsid w:val="000468C9"/>
    <w:rsid w:val="0004755C"/>
    <w:rsid w:val="0005144D"/>
    <w:rsid w:val="00051CD8"/>
    <w:rsid w:val="00053444"/>
    <w:rsid w:val="00053A19"/>
    <w:rsid w:val="00053E7A"/>
    <w:rsid w:val="00054A8D"/>
    <w:rsid w:val="00054DB1"/>
    <w:rsid w:val="000552DF"/>
    <w:rsid w:val="00056FD4"/>
    <w:rsid w:val="00060D76"/>
    <w:rsid w:val="00061438"/>
    <w:rsid w:val="00063FFE"/>
    <w:rsid w:val="00064DCE"/>
    <w:rsid w:val="00065854"/>
    <w:rsid w:val="00070E8C"/>
    <w:rsid w:val="00074159"/>
    <w:rsid w:val="00080E15"/>
    <w:rsid w:val="0008354D"/>
    <w:rsid w:val="00083824"/>
    <w:rsid w:val="0008617A"/>
    <w:rsid w:val="0009018B"/>
    <w:rsid w:val="000907F4"/>
    <w:rsid w:val="000927E9"/>
    <w:rsid w:val="00092C96"/>
    <w:rsid w:val="000932AD"/>
    <w:rsid w:val="00097201"/>
    <w:rsid w:val="000973DA"/>
    <w:rsid w:val="000A272F"/>
    <w:rsid w:val="000A2D06"/>
    <w:rsid w:val="000A34EC"/>
    <w:rsid w:val="000A4588"/>
    <w:rsid w:val="000A5F02"/>
    <w:rsid w:val="000B2609"/>
    <w:rsid w:val="000B2EC8"/>
    <w:rsid w:val="000B4F06"/>
    <w:rsid w:val="000B6277"/>
    <w:rsid w:val="000B7103"/>
    <w:rsid w:val="000C2341"/>
    <w:rsid w:val="000C52F9"/>
    <w:rsid w:val="000C7A7F"/>
    <w:rsid w:val="000D0F9C"/>
    <w:rsid w:val="000D26E2"/>
    <w:rsid w:val="000D36E6"/>
    <w:rsid w:val="000D43E3"/>
    <w:rsid w:val="000D4C8E"/>
    <w:rsid w:val="000D5055"/>
    <w:rsid w:val="000D5490"/>
    <w:rsid w:val="000E07AE"/>
    <w:rsid w:val="000E5466"/>
    <w:rsid w:val="000E683A"/>
    <w:rsid w:val="000E75A6"/>
    <w:rsid w:val="000E75F3"/>
    <w:rsid w:val="000F0D7A"/>
    <w:rsid w:val="000F1852"/>
    <w:rsid w:val="000F25E8"/>
    <w:rsid w:val="000F39A4"/>
    <w:rsid w:val="000F3DF0"/>
    <w:rsid w:val="000F5AE1"/>
    <w:rsid w:val="000F6100"/>
    <w:rsid w:val="000F6B09"/>
    <w:rsid w:val="000F6C13"/>
    <w:rsid w:val="000F7F94"/>
    <w:rsid w:val="001000AD"/>
    <w:rsid w:val="00102482"/>
    <w:rsid w:val="00115BCD"/>
    <w:rsid w:val="0012274D"/>
    <w:rsid w:val="0012381F"/>
    <w:rsid w:val="00124BBD"/>
    <w:rsid w:val="00125152"/>
    <w:rsid w:val="0012574F"/>
    <w:rsid w:val="001260A1"/>
    <w:rsid w:val="00126B8D"/>
    <w:rsid w:val="001340AC"/>
    <w:rsid w:val="001342CD"/>
    <w:rsid w:val="00134413"/>
    <w:rsid w:val="00134DAD"/>
    <w:rsid w:val="00140D9B"/>
    <w:rsid w:val="001429AC"/>
    <w:rsid w:val="001432E6"/>
    <w:rsid w:val="001443EE"/>
    <w:rsid w:val="00146B85"/>
    <w:rsid w:val="001472DF"/>
    <w:rsid w:val="00150BCC"/>
    <w:rsid w:val="00151B8D"/>
    <w:rsid w:val="00152D33"/>
    <w:rsid w:val="001539CC"/>
    <w:rsid w:val="001547E0"/>
    <w:rsid w:val="00155A13"/>
    <w:rsid w:val="00157D69"/>
    <w:rsid w:val="001605BE"/>
    <w:rsid w:val="00160BDA"/>
    <w:rsid w:val="001627D6"/>
    <w:rsid w:val="00164130"/>
    <w:rsid w:val="0016455E"/>
    <w:rsid w:val="001725CD"/>
    <w:rsid w:val="00172AD7"/>
    <w:rsid w:val="00175043"/>
    <w:rsid w:val="00177D55"/>
    <w:rsid w:val="00180F08"/>
    <w:rsid w:val="001823B3"/>
    <w:rsid w:val="00186826"/>
    <w:rsid w:val="00186CD0"/>
    <w:rsid w:val="00192117"/>
    <w:rsid w:val="001975F2"/>
    <w:rsid w:val="0019779A"/>
    <w:rsid w:val="00197828"/>
    <w:rsid w:val="001A64B6"/>
    <w:rsid w:val="001B22DD"/>
    <w:rsid w:val="001B52C5"/>
    <w:rsid w:val="001B68DF"/>
    <w:rsid w:val="001C19C4"/>
    <w:rsid w:val="001C20AF"/>
    <w:rsid w:val="001C39A2"/>
    <w:rsid w:val="001C4ADB"/>
    <w:rsid w:val="001C6C76"/>
    <w:rsid w:val="001C7508"/>
    <w:rsid w:val="001D2060"/>
    <w:rsid w:val="001D72CF"/>
    <w:rsid w:val="001E0205"/>
    <w:rsid w:val="001E0619"/>
    <w:rsid w:val="001E0C9B"/>
    <w:rsid w:val="001E1776"/>
    <w:rsid w:val="001E2145"/>
    <w:rsid w:val="001E6CE3"/>
    <w:rsid w:val="001F27E8"/>
    <w:rsid w:val="001F2DBF"/>
    <w:rsid w:val="001F5A83"/>
    <w:rsid w:val="001F690C"/>
    <w:rsid w:val="0020252B"/>
    <w:rsid w:val="0020380A"/>
    <w:rsid w:val="00207049"/>
    <w:rsid w:val="0020795F"/>
    <w:rsid w:val="00210795"/>
    <w:rsid w:val="002126E2"/>
    <w:rsid w:val="0021357E"/>
    <w:rsid w:val="00213B2A"/>
    <w:rsid w:val="00214E0B"/>
    <w:rsid w:val="00221C58"/>
    <w:rsid w:val="00221F8B"/>
    <w:rsid w:val="00223841"/>
    <w:rsid w:val="00224D4A"/>
    <w:rsid w:val="00227E63"/>
    <w:rsid w:val="00230020"/>
    <w:rsid w:val="00230DCA"/>
    <w:rsid w:val="00236087"/>
    <w:rsid w:val="00237399"/>
    <w:rsid w:val="0024428F"/>
    <w:rsid w:val="002471E6"/>
    <w:rsid w:val="00252D1E"/>
    <w:rsid w:val="0025354C"/>
    <w:rsid w:val="002563BA"/>
    <w:rsid w:val="00260C68"/>
    <w:rsid w:val="00261183"/>
    <w:rsid w:val="002722A1"/>
    <w:rsid w:val="0028325D"/>
    <w:rsid w:val="00293A61"/>
    <w:rsid w:val="002A086A"/>
    <w:rsid w:val="002A0C1A"/>
    <w:rsid w:val="002A238B"/>
    <w:rsid w:val="002A3BEA"/>
    <w:rsid w:val="002A610E"/>
    <w:rsid w:val="002A6FCB"/>
    <w:rsid w:val="002A792C"/>
    <w:rsid w:val="002B0CE0"/>
    <w:rsid w:val="002B3F10"/>
    <w:rsid w:val="002B544D"/>
    <w:rsid w:val="002B5A83"/>
    <w:rsid w:val="002B707F"/>
    <w:rsid w:val="002C29BB"/>
    <w:rsid w:val="002C39E2"/>
    <w:rsid w:val="002C4937"/>
    <w:rsid w:val="002C4A78"/>
    <w:rsid w:val="002C4AF8"/>
    <w:rsid w:val="002C4C20"/>
    <w:rsid w:val="002C58D8"/>
    <w:rsid w:val="002C7B3C"/>
    <w:rsid w:val="002D1567"/>
    <w:rsid w:val="002D1E61"/>
    <w:rsid w:val="002D1F23"/>
    <w:rsid w:val="002D547C"/>
    <w:rsid w:val="002E696E"/>
    <w:rsid w:val="002E7594"/>
    <w:rsid w:val="002E7687"/>
    <w:rsid w:val="002F15F8"/>
    <w:rsid w:val="002F19D3"/>
    <w:rsid w:val="002F5C0E"/>
    <w:rsid w:val="00302F6B"/>
    <w:rsid w:val="0030352C"/>
    <w:rsid w:val="00303FF2"/>
    <w:rsid w:val="00304E36"/>
    <w:rsid w:val="003053FE"/>
    <w:rsid w:val="00310121"/>
    <w:rsid w:val="00310868"/>
    <w:rsid w:val="003116A1"/>
    <w:rsid w:val="00313801"/>
    <w:rsid w:val="00313A91"/>
    <w:rsid w:val="00314E30"/>
    <w:rsid w:val="0031585A"/>
    <w:rsid w:val="00317F7D"/>
    <w:rsid w:val="00321E92"/>
    <w:rsid w:val="00322829"/>
    <w:rsid w:val="00322EBF"/>
    <w:rsid w:val="00322FCD"/>
    <w:rsid w:val="00326347"/>
    <w:rsid w:val="003300CE"/>
    <w:rsid w:val="00330713"/>
    <w:rsid w:val="00332D50"/>
    <w:rsid w:val="003331C8"/>
    <w:rsid w:val="003331D7"/>
    <w:rsid w:val="00333A42"/>
    <w:rsid w:val="00335119"/>
    <w:rsid w:val="003369A9"/>
    <w:rsid w:val="0033794C"/>
    <w:rsid w:val="00340B62"/>
    <w:rsid w:val="00347D9C"/>
    <w:rsid w:val="003507C7"/>
    <w:rsid w:val="003537D8"/>
    <w:rsid w:val="003555E5"/>
    <w:rsid w:val="00361B74"/>
    <w:rsid w:val="00362D7D"/>
    <w:rsid w:val="00363455"/>
    <w:rsid w:val="0037060E"/>
    <w:rsid w:val="00372911"/>
    <w:rsid w:val="003729E9"/>
    <w:rsid w:val="0037394F"/>
    <w:rsid w:val="003761C2"/>
    <w:rsid w:val="00381F87"/>
    <w:rsid w:val="00382D82"/>
    <w:rsid w:val="003842B0"/>
    <w:rsid w:val="0038721D"/>
    <w:rsid w:val="00390254"/>
    <w:rsid w:val="003902A9"/>
    <w:rsid w:val="0039035A"/>
    <w:rsid w:val="003911AF"/>
    <w:rsid w:val="003953D6"/>
    <w:rsid w:val="00396E10"/>
    <w:rsid w:val="003972D5"/>
    <w:rsid w:val="003A315A"/>
    <w:rsid w:val="003A37D4"/>
    <w:rsid w:val="003A4428"/>
    <w:rsid w:val="003A5F0B"/>
    <w:rsid w:val="003A6973"/>
    <w:rsid w:val="003B4E46"/>
    <w:rsid w:val="003B7A23"/>
    <w:rsid w:val="003C3C2B"/>
    <w:rsid w:val="003C6C3D"/>
    <w:rsid w:val="003C71C9"/>
    <w:rsid w:val="003C73FB"/>
    <w:rsid w:val="003C75C4"/>
    <w:rsid w:val="003D1457"/>
    <w:rsid w:val="003D3385"/>
    <w:rsid w:val="003D3DC2"/>
    <w:rsid w:val="003D47A9"/>
    <w:rsid w:val="003D723B"/>
    <w:rsid w:val="003D76DF"/>
    <w:rsid w:val="003E255B"/>
    <w:rsid w:val="003E2D13"/>
    <w:rsid w:val="003E4C01"/>
    <w:rsid w:val="003E7678"/>
    <w:rsid w:val="003F0740"/>
    <w:rsid w:val="003F076D"/>
    <w:rsid w:val="003F4578"/>
    <w:rsid w:val="003F6684"/>
    <w:rsid w:val="003F6EDC"/>
    <w:rsid w:val="003F6F1A"/>
    <w:rsid w:val="003F7027"/>
    <w:rsid w:val="003F7D75"/>
    <w:rsid w:val="00402D56"/>
    <w:rsid w:val="004037F2"/>
    <w:rsid w:val="00403CA1"/>
    <w:rsid w:val="00403F1C"/>
    <w:rsid w:val="00405CA3"/>
    <w:rsid w:val="004064B1"/>
    <w:rsid w:val="00406D29"/>
    <w:rsid w:val="004149CE"/>
    <w:rsid w:val="004151E7"/>
    <w:rsid w:val="00417605"/>
    <w:rsid w:val="00417AC9"/>
    <w:rsid w:val="00420C30"/>
    <w:rsid w:val="00422233"/>
    <w:rsid w:val="0042323B"/>
    <w:rsid w:val="004232DF"/>
    <w:rsid w:val="004232E4"/>
    <w:rsid w:val="00423BD8"/>
    <w:rsid w:val="00423E97"/>
    <w:rsid w:val="00434373"/>
    <w:rsid w:val="00441AF6"/>
    <w:rsid w:val="004457B1"/>
    <w:rsid w:val="004517DF"/>
    <w:rsid w:val="00452354"/>
    <w:rsid w:val="00461026"/>
    <w:rsid w:val="004616EE"/>
    <w:rsid w:val="00465C55"/>
    <w:rsid w:val="004661D4"/>
    <w:rsid w:val="0047156A"/>
    <w:rsid w:val="00474FE0"/>
    <w:rsid w:val="00477771"/>
    <w:rsid w:val="00483204"/>
    <w:rsid w:val="004859CF"/>
    <w:rsid w:val="004876FE"/>
    <w:rsid w:val="00490038"/>
    <w:rsid w:val="00493BE3"/>
    <w:rsid w:val="00494054"/>
    <w:rsid w:val="00497089"/>
    <w:rsid w:val="0049737E"/>
    <w:rsid w:val="004979B9"/>
    <w:rsid w:val="004A0D00"/>
    <w:rsid w:val="004A13FA"/>
    <w:rsid w:val="004B333D"/>
    <w:rsid w:val="004B4E62"/>
    <w:rsid w:val="004B6C7C"/>
    <w:rsid w:val="004B748F"/>
    <w:rsid w:val="004B750A"/>
    <w:rsid w:val="004B7986"/>
    <w:rsid w:val="004B7F9B"/>
    <w:rsid w:val="004C15DD"/>
    <w:rsid w:val="004C439A"/>
    <w:rsid w:val="004C4C9F"/>
    <w:rsid w:val="004C5089"/>
    <w:rsid w:val="004C5722"/>
    <w:rsid w:val="004C788A"/>
    <w:rsid w:val="004D035F"/>
    <w:rsid w:val="004E2DFC"/>
    <w:rsid w:val="004E34B9"/>
    <w:rsid w:val="004E4FB9"/>
    <w:rsid w:val="004F00C2"/>
    <w:rsid w:val="004F2CA3"/>
    <w:rsid w:val="004F69D0"/>
    <w:rsid w:val="004F7EA5"/>
    <w:rsid w:val="00500298"/>
    <w:rsid w:val="005002F6"/>
    <w:rsid w:val="00500525"/>
    <w:rsid w:val="00502EF2"/>
    <w:rsid w:val="00502F3F"/>
    <w:rsid w:val="00505CEE"/>
    <w:rsid w:val="0051076D"/>
    <w:rsid w:val="00511A5C"/>
    <w:rsid w:val="00511CFD"/>
    <w:rsid w:val="0051355E"/>
    <w:rsid w:val="00516C2F"/>
    <w:rsid w:val="0052030F"/>
    <w:rsid w:val="00520E96"/>
    <w:rsid w:val="00522467"/>
    <w:rsid w:val="005235B0"/>
    <w:rsid w:val="005357F2"/>
    <w:rsid w:val="00536792"/>
    <w:rsid w:val="00543482"/>
    <w:rsid w:val="0054362D"/>
    <w:rsid w:val="00544A2D"/>
    <w:rsid w:val="00545DC8"/>
    <w:rsid w:val="0055093E"/>
    <w:rsid w:val="00550BA5"/>
    <w:rsid w:val="00551F25"/>
    <w:rsid w:val="0055747A"/>
    <w:rsid w:val="00561FF3"/>
    <w:rsid w:val="00563265"/>
    <w:rsid w:val="00570700"/>
    <w:rsid w:val="00570D30"/>
    <w:rsid w:val="00572770"/>
    <w:rsid w:val="005730D8"/>
    <w:rsid w:val="005755CF"/>
    <w:rsid w:val="0057663C"/>
    <w:rsid w:val="005766A3"/>
    <w:rsid w:val="00577A56"/>
    <w:rsid w:val="0058171B"/>
    <w:rsid w:val="00583C3A"/>
    <w:rsid w:val="00584088"/>
    <w:rsid w:val="00585627"/>
    <w:rsid w:val="005870BA"/>
    <w:rsid w:val="005873B0"/>
    <w:rsid w:val="005914AC"/>
    <w:rsid w:val="00596D6D"/>
    <w:rsid w:val="005971B0"/>
    <w:rsid w:val="005A001C"/>
    <w:rsid w:val="005A02E5"/>
    <w:rsid w:val="005A0470"/>
    <w:rsid w:val="005A12AA"/>
    <w:rsid w:val="005A49DD"/>
    <w:rsid w:val="005A4D48"/>
    <w:rsid w:val="005B2BA2"/>
    <w:rsid w:val="005B351D"/>
    <w:rsid w:val="005B3A5A"/>
    <w:rsid w:val="005B5DCE"/>
    <w:rsid w:val="005C143B"/>
    <w:rsid w:val="005C22FF"/>
    <w:rsid w:val="005C4834"/>
    <w:rsid w:val="005C55AA"/>
    <w:rsid w:val="005D1342"/>
    <w:rsid w:val="005D1C8F"/>
    <w:rsid w:val="005D2929"/>
    <w:rsid w:val="005D468A"/>
    <w:rsid w:val="005D4B2C"/>
    <w:rsid w:val="005E215E"/>
    <w:rsid w:val="005E3237"/>
    <w:rsid w:val="005E3BD5"/>
    <w:rsid w:val="005E4665"/>
    <w:rsid w:val="005E6D9D"/>
    <w:rsid w:val="005F2444"/>
    <w:rsid w:val="005F31E2"/>
    <w:rsid w:val="005F4B3F"/>
    <w:rsid w:val="005F4D99"/>
    <w:rsid w:val="005F5C00"/>
    <w:rsid w:val="005F5ECD"/>
    <w:rsid w:val="00601C93"/>
    <w:rsid w:val="006057C0"/>
    <w:rsid w:val="00605AD8"/>
    <w:rsid w:val="00613075"/>
    <w:rsid w:val="0061442C"/>
    <w:rsid w:val="00614779"/>
    <w:rsid w:val="0061672A"/>
    <w:rsid w:val="00620248"/>
    <w:rsid w:val="006239CF"/>
    <w:rsid w:val="006252B9"/>
    <w:rsid w:val="00625704"/>
    <w:rsid w:val="006278EC"/>
    <w:rsid w:val="00627F55"/>
    <w:rsid w:val="00631BDC"/>
    <w:rsid w:val="00633B01"/>
    <w:rsid w:val="00635289"/>
    <w:rsid w:val="00637653"/>
    <w:rsid w:val="006411C1"/>
    <w:rsid w:val="00642BA9"/>
    <w:rsid w:val="006467EF"/>
    <w:rsid w:val="00647AA6"/>
    <w:rsid w:val="00651C64"/>
    <w:rsid w:val="00657922"/>
    <w:rsid w:val="006579A5"/>
    <w:rsid w:val="00657FC3"/>
    <w:rsid w:val="006612D8"/>
    <w:rsid w:val="00662697"/>
    <w:rsid w:val="00662969"/>
    <w:rsid w:val="00662FF4"/>
    <w:rsid w:val="0066355F"/>
    <w:rsid w:val="006660F2"/>
    <w:rsid w:val="006673AC"/>
    <w:rsid w:val="00667822"/>
    <w:rsid w:val="00671737"/>
    <w:rsid w:val="006717EA"/>
    <w:rsid w:val="006729C6"/>
    <w:rsid w:val="00674509"/>
    <w:rsid w:val="006754F7"/>
    <w:rsid w:val="00683614"/>
    <w:rsid w:val="0068369E"/>
    <w:rsid w:val="006840AB"/>
    <w:rsid w:val="00687368"/>
    <w:rsid w:val="00692EA1"/>
    <w:rsid w:val="00693AA9"/>
    <w:rsid w:val="006A01B8"/>
    <w:rsid w:val="006A16C5"/>
    <w:rsid w:val="006A23FF"/>
    <w:rsid w:val="006A5BEF"/>
    <w:rsid w:val="006B485C"/>
    <w:rsid w:val="006B5BCD"/>
    <w:rsid w:val="006B6BB4"/>
    <w:rsid w:val="006B792E"/>
    <w:rsid w:val="006C0588"/>
    <w:rsid w:val="006C0BFA"/>
    <w:rsid w:val="006C1ED1"/>
    <w:rsid w:val="006C2E0A"/>
    <w:rsid w:val="006C4D88"/>
    <w:rsid w:val="006C6127"/>
    <w:rsid w:val="006C6A3A"/>
    <w:rsid w:val="006C7F68"/>
    <w:rsid w:val="006D2A23"/>
    <w:rsid w:val="006D643C"/>
    <w:rsid w:val="006D6B10"/>
    <w:rsid w:val="006D7E0D"/>
    <w:rsid w:val="006E2112"/>
    <w:rsid w:val="006E3387"/>
    <w:rsid w:val="006E36A1"/>
    <w:rsid w:val="006E3DC4"/>
    <w:rsid w:val="006E564A"/>
    <w:rsid w:val="006E6A1F"/>
    <w:rsid w:val="006E75BA"/>
    <w:rsid w:val="006F3485"/>
    <w:rsid w:val="006F3C30"/>
    <w:rsid w:val="006F42E3"/>
    <w:rsid w:val="006F4F91"/>
    <w:rsid w:val="006F545D"/>
    <w:rsid w:val="006F6988"/>
    <w:rsid w:val="00701002"/>
    <w:rsid w:val="00701B62"/>
    <w:rsid w:val="00702B0F"/>
    <w:rsid w:val="00703A85"/>
    <w:rsid w:val="00703C36"/>
    <w:rsid w:val="0070513D"/>
    <w:rsid w:val="00706B8C"/>
    <w:rsid w:val="00707FE6"/>
    <w:rsid w:val="007131ED"/>
    <w:rsid w:val="00713AF7"/>
    <w:rsid w:val="007162F7"/>
    <w:rsid w:val="00717FE8"/>
    <w:rsid w:val="00724BD2"/>
    <w:rsid w:val="0072530B"/>
    <w:rsid w:val="00726131"/>
    <w:rsid w:val="0072751D"/>
    <w:rsid w:val="007306C4"/>
    <w:rsid w:val="00734B9C"/>
    <w:rsid w:val="007351C5"/>
    <w:rsid w:val="00736C4A"/>
    <w:rsid w:val="00740B8B"/>
    <w:rsid w:val="00742786"/>
    <w:rsid w:val="007538AF"/>
    <w:rsid w:val="00755D02"/>
    <w:rsid w:val="00760845"/>
    <w:rsid w:val="00762156"/>
    <w:rsid w:val="007662D5"/>
    <w:rsid w:val="0076698A"/>
    <w:rsid w:val="0077120F"/>
    <w:rsid w:val="00773902"/>
    <w:rsid w:val="007746D3"/>
    <w:rsid w:val="00774DD7"/>
    <w:rsid w:val="00781753"/>
    <w:rsid w:val="00782FB7"/>
    <w:rsid w:val="0078693F"/>
    <w:rsid w:val="00791671"/>
    <w:rsid w:val="00791CAD"/>
    <w:rsid w:val="0079289D"/>
    <w:rsid w:val="00793F86"/>
    <w:rsid w:val="00794156"/>
    <w:rsid w:val="0079421B"/>
    <w:rsid w:val="0079508D"/>
    <w:rsid w:val="00795365"/>
    <w:rsid w:val="007953A1"/>
    <w:rsid w:val="00795786"/>
    <w:rsid w:val="007962F5"/>
    <w:rsid w:val="007A172E"/>
    <w:rsid w:val="007A29B5"/>
    <w:rsid w:val="007A313B"/>
    <w:rsid w:val="007A38E4"/>
    <w:rsid w:val="007A5B3C"/>
    <w:rsid w:val="007B13F1"/>
    <w:rsid w:val="007B5830"/>
    <w:rsid w:val="007B615C"/>
    <w:rsid w:val="007C467E"/>
    <w:rsid w:val="007C5695"/>
    <w:rsid w:val="007C5958"/>
    <w:rsid w:val="007C67AD"/>
    <w:rsid w:val="007D02D1"/>
    <w:rsid w:val="007D1540"/>
    <w:rsid w:val="007D6F37"/>
    <w:rsid w:val="007E1CF7"/>
    <w:rsid w:val="007E39EC"/>
    <w:rsid w:val="007E3F53"/>
    <w:rsid w:val="007E450A"/>
    <w:rsid w:val="007E5714"/>
    <w:rsid w:val="007F04C0"/>
    <w:rsid w:val="007F3716"/>
    <w:rsid w:val="007F3D8D"/>
    <w:rsid w:val="007F3EF9"/>
    <w:rsid w:val="007F403A"/>
    <w:rsid w:val="007F4605"/>
    <w:rsid w:val="007F74B7"/>
    <w:rsid w:val="00800C2D"/>
    <w:rsid w:val="00801BCF"/>
    <w:rsid w:val="00801ED2"/>
    <w:rsid w:val="00803EA8"/>
    <w:rsid w:val="00804113"/>
    <w:rsid w:val="0080437C"/>
    <w:rsid w:val="00805124"/>
    <w:rsid w:val="00805826"/>
    <w:rsid w:val="00805B2D"/>
    <w:rsid w:val="00811432"/>
    <w:rsid w:val="00812499"/>
    <w:rsid w:val="00813E84"/>
    <w:rsid w:val="00814E34"/>
    <w:rsid w:val="008150EB"/>
    <w:rsid w:val="00820835"/>
    <w:rsid w:val="00824696"/>
    <w:rsid w:val="00825899"/>
    <w:rsid w:val="00827BDC"/>
    <w:rsid w:val="00831003"/>
    <w:rsid w:val="00834311"/>
    <w:rsid w:val="00834423"/>
    <w:rsid w:val="00837137"/>
    <w:rsid w:val="00840FF3"/>
    <w:rsid w:val="008460F2"/>
    <w:rsid w:val="008462EF"/>
    <w:rsid w:val="0085017A"/>
    <w:rsid w:val="0085078E"/>
    <w:rsid w:val="00851EBC"/>
    <w:rsid w:val="00855044"/>
    <w:rsid w:val="008550DB"/>
    <w:rsid w:val="008559DA"/>
    <w:rsid w:val="008572C0"/>
    <w:rsid w:val="0086095E"/>
    <w:rsid w:val="008621AA"/>
    <w:rsid w:val="0086594A"/>
    <w:rsid w:val="00866DED"/>
    <w:rsid w:val="00866F43"/>
    <w:rsid w:val="00867751"/>
    <w:rsid w:val="00871648"/>
    <w:rsid w:val="00874C91"/>
    <w:rsid w:val="00874CEE"/>
    <w:rsid w:val="008758C6"/>
    <w:rsid w:val="008803F3"/>
    <w:rsid w:val="00882824"/>
    <w:rsid w:val="008855C4"/>
    <w:rsid w:val="00887DF9"/>
    <w:rsid w:val="0089122B"/>
    <w:rsid w:val="00891A56"/>
    <w:rsid w:val="00893847"/>
    <w:rsid w:val="00894131"/>
    <w:rsid w:val="008954DB"/>
    <w:rsid w:val="0089586A"/>
    <w:rsid w:val="008A01BE"/>
    <w:rsid w:val="008A0519"/>
    <w:rsid w:val="008A2315"/>
    <w:rsid w:val="008A2D3A"/>
    <w:rsid w:val="008A68B5"/>
    <w:rsid w:val="008A73A6"/>
    <w:rsid w:val="008A7C49"/>
    <w:rsid w:val="008B0DD8"/>
    <w:rsid w:val="008B2319"/>
    <w:rsid w:val="008B2542"/>
    <w:rsid w:val="008B498A"/>
    <w:rsid w:val="008B63B6"/>
    <w:rsid w:val="008C1B87"/>
    <w:rsid w:val="008C2CD4"/>
    <w:rsid w:val="008C5B09"/>
    <w:rsid w:val="008C5EDB"/>
    <w:rsid w:val="008C609C"/>
    <w:rsid w:val="008C7113"/>
    <w:rsid w:val="008C7A93"/>
    <w:rsid w:val="008D1971"/>
    <w:rsid w:val="008D1BD4"/>
    <w:rsid w:val="008D2DEB"/>
    <w:rsid w:val="008D347E"/>
    <w:rsid w:val="008D3CB5"/>
    <w:rsid w:val="008D48AA"/>
    <w:rsid w:val="008D4BDB"/>
    <w:rsid w:val="008D633D"/>
    <w:rsid w:val="008E0E6E"/>
    <w:rsid w:val="008E3DFF"/>
    <w:rsid w:val="008E7629"/>
    <w:rsid w:val="008E7F6B"/>
    <w:rsid w:val="008F0669"/>
    <w:rsid w:val="008F2617"/>
    <w:rsid w:val="008F54CD"/>
    <w:rsid w:val="008F759D"/>
    <w:rsid w:val="00911557"/>
    <w:rsid w:val="0091188B"/>
    <w:rsid w:val="009128B0"/>
    <w:rsid w:val="0091309A"/>
    <w:rsid w:val="00913215"/>
    <w:rsid w:val="00913590"/>
    <w:rsid w:val="00916101"/>
    <w:rsid w:val="0092001B"/>
    <w:rsid w:val="00920395"/>
    <w:rsid w:val="00922306"/>
    <w:rsid w:val="00922D27"/>
    <w:rsid w:val="0092395E"/>
    <w:rsid w:val="00923B40"/>
    <w:rsid w:val="009260DB"/>
    <w:rsid w:val="00926AEE"/>
    <w:rsid w:val="00927C2F"/>
    <w:rsid w:val="00933ACB"/>
    <w:rsid w:val="00935BAD"/>
    <w:rsid w:val="00943FDF"/>
    <w:rsid w:val="00944C00"/>
    <w:rsid w:val="0094639B"/>
    <w:rsid w:val="0094679E"/>
    <w:rsid w:val="00946BA0"/>
    <w:rsid w:val="00952DAC"/>
    <w:rsid w:val="00954ED7"/>
    <w:rsid w:val="00954FB7"/>
    <w:rsid w:val="009572CA"/>
    <w:rsid w:val="00960A55"/>
    <w:rsid w:val="00961486"/>
    <w:rsid w:val="00965750"/>
    <w:rsid w:val="00965ED4"/>
    <w:rsid w:val="00966082"/>
    <w:rsid w:val="00966B0D"/>
    <w:rsid w:val="00970329"/>
    <w:rsid w:val="0097223C"/>
    <w:rsid w:val="009754DC"/>
    <w:rsid w:val="009773A3"/>
    <w:rsid w:val="00980508"/>
    <w:rsid w:val="009808B0"/>
    <w:rsid w:val="0098140B"/>
    <w:rsid w:val="00986359"/>
    <w:rsid w:val="00987B3B"/>
    <w:rsid w:val="00990C21"/>
    <w:rsid w:val="00991594"/>
    <w:rsid w:val="00991BEE"/>
    <w:rsid w:val="00994C0D"/>
    <w:rsid w:val="00997122"/>
    <w:rsid w:val="009A06A7"/>
    <w:rsid w:val="009A212F"/>
    <w:rsid w:val="009A39AF"/>
    <w:rsid w:val="009A6129"/>
    <w:rsid w:val="009A6D79"/>
    <w:rsid w:val="009B0E48"/>
    <w:rsid w:val="009B18DD"/>
    <w:rsid w:val="009B2B04"/>
    <w:rsid w:val="009B3891"/>
    <w:rsid w:val="009B495C"/>
    <w:rsid w:val="009B640E"/>
    <w:rsid w:val="009B658F"/>
    <w:rsid w:val="009C2CAA"/>
    <w:rsid w:val="009C3201"/>
    <w:rsid w:val="009C5731"/>
    <w:rsid w:val="009C599A"/>
    <w:rsid w:val="009D0968"/>
    <w:rsid w:val="009D278B"/>
    <w:rsid w:val="009D2C02"/>
    <w:rsid w:val="009D3BCA"/>
    <w:rsid w:val="009D7124"/>
    <w:rsid w:val="009E05A3"/>
    <w:rsid w:val="009E0671"/>
    <w:rsid w:val="009E4E0F"/>
    <w:rsid w:val="009E54C3"/>
    <w:rsid w:val="009F0ADA"/>
    <w:rsid w:val="009F25EC"/>
    <w:rsid w:val="009F43F8"/>
    <w:rsid w:val="009F510E"/>
    <w:rsid w:val="009F6884"/>
    <w:rsid w:val="00A02655"/>
    <w:rsid w:val="00A03E65"/>
    <w:rsid w:val="00A0708C"/>
    <w:rsid w:val="00A076EF"/>
    <w:rsid w:val="00A10326"/>
    <w:rsid w:val="00A11872"/>
    <w:rsid w:val="00A12276"/>
    <w:rsid w:val="00A1409A"/>
    <w:rsid w:val="00A200D8"/>
    <w:rsid w:val="00A20EBC"/>
    <w:rsid w:val="00A23EE5"/>
    <w:rsid w:val="00A256E7"/>
    <w:rsid w:val="00A25F2B"/>
    <w:rsid w:val="00A2715D"/>
    <w:rsid w:val="00A278DA"/>
    <w:rsid w:val="00A30756"/>
    <w:rsid w:val="00A31C91"/>
    <w:rsid w:val="00A33A37"/>
    <w:rsid w:val="00A372F6"/>
    <w:rsid w:val="00A406A1"/>
    <w:rsid w:val="00A40989"/>
    <w:rsid w:val="00A40FD0"/>
    <w:rsid w:val="00A421B1"/>
    <w:rsid w:val="00A42761"/>
    <w:rsid w:val="00A45FCC"/>
    <w:rsid w:val="00A470F1"/>
    <w:rsid w:val="00A47159"/>
    <w:rsid w:val="00A47507"/>
    <w:rsid w:val="00A513D3"/>
    <w:rsid w:val="00A52110"/>
    <w:rsid w:val="00A54649"/>
    <w:rsid w:val="00A55A96"/>
    <w:rsid w:val="00A60C5F"/>
    <w:rsid w:val="00A642A4"/>
    <w:rsid w:val="00A65224"/>
    <w:rsid w:val="00A66046"/>
    <w:rsid w:val="00A701EB"/>
    <w:rsid w:val="00A73843"/>
    <w:rsid w:val="00A742F3"/>
    <w:rsid w:val="00A80813"/>
    <w:rsid w:val="00A84D91"/>
    <w:rsid w:val="00A874E9"/>
    <w:rsid w:val="00A91D63"/>
    <w:rsid w:val="00A91E7F"/>
    <w:rsid w:val="00AA0165"/>
    <w:rsid w:val="00AA0BF6"/>
    <w:rsid w:val="00AA137C"/>
    <w:rsid w:val="00AA1972"/>
    <w:rsid w:val="00AA688B"/>
    <w:rsid w:val="00AA731E"/>
    <w:rsid w:val="00AA7419"/>
    <w:rsid w:val="00AB621F"/>
    <w:rsid w:val="00AB754D"/>
    <w:rsid w:val="00AB7C5D"/>
    <w:rsid w:val="00AC10DC"/>
    <w:rsid w:val="00AC305B"/>
    <w:rsid w:val="00AC3B90"/>
    <w:rsid w:val="00AC5E2F"/>
    <w:rsid w:val="00AC63EB"/>
    <w:rsid w:val="00AC6928"/>
    <w:rsid w:val="00AD08A8"/>
    <w:rsid w:val="00AD1387"/>
    <w:rsid w:val="00AD22E6"/>
    <w:rsid w:val="00AD3D79"/>
    <w:rsid w:val="00AD3DA9"/>
    <w:rsid w:val="00AD5170"/>
    <w:rsid w:val="00AD639C"/>
    <w:rsid w:val="00AD77AB"/>
    <w:rsid w:val="00AE10D9"/>
    <w:rsid w:val="00AE2114"/>
    <w:rsid w:val="00AE2A0A"/>
    <w:rsid w:val="00AE355D"/>
    <w:rsid w:val="00AE769C"/>
    <w:rsid w:val="00AE7F52"/>
    <w:rsid w:val="00AF0A84"/>
    <w:rsid w:val="00AF0BB9"/>
    <w:rsid w:val="00AF2CC9"/>
    <w:rsid w:val="00AF3BDD"/>
    <w:rsid w:val="00AF5EC8"/>
    <w:rsid w:val="00AF6EFE"/>
    <w:rsid w:val="00B0033D"/>
    <w:rsid w:val="00B04949"/>
    <w:rsid w:val="00B052B7"/>
    <w:rsid w:val="00B07B8A"/>
    <w:rsid w:val="00B11794"/>
    <w:rsid w:val="00B127DD"/>
    <w:rsid w:val="00B134C9"/>
    <w:rsid w:val="00B1388B"/>
    <w:rsid w:val="00B1673E"/>
    <w:rsid w:val="00B24F13"/>
    <w:rsid w:val="00B267AF"/>
    <w:rsid w:val="00B26DC8"/>
    <w:rsid w:val="00B30217"/>
    <w:rsid w:val="00B31E27"/>
    <w:rsid w:val="00B36C6B"/>
    <w:rsid w:val="00B37F53"/>
    <w:rsid w:val="00B4142E"/>
    <w:rsid w:val="00B41667"/>
    <w:rsid w:val="00B42FC1"/>
    <w:rsid w:val="00B44880"/>
    <w:rsid w:val="00B537BE"/>
    <w:rsid w:val="00B56ADD"/>
    <w:rsid w:val="00B56E40"/>
    <w:rsid w:val="00B56E71"/>
    <w:rsid w:val="00B613A3"/>
    <w:rsid w:val="00B615BD"/>
    <w:rsid w:val="00B62D5C"/>
    <w:rsid w:val="00B6740F"/>
    <w:rsid w:val="00B67C1A"/>
    <w:rsid w:val="00B67DB6"/>
    <w:rsid w:val="00B726F8"/>
    <w:rsid w:val="00B73F84"/>
    <w:rsid w:val="00B74E08"/>
    <w:rsid w:val="00B76B86"/>
    <w:rsid w:val="00B80CB0"/>
    <w:rsid w:val="00B8163F"/>
    <w:rsid w:val="00B821B7"/>
    <w:rsid w:val="00B90698"/>
    <w:rsid w:val="00B95343"/>
    <w:rsid w:val="00BA0A7E"/>
    <w:rsid w:val="00BA3536"/>
    <w:rsid w:val="00BB54D6"/>
    <w:rsid w:val="00BB78B7"/>
    <w:rsid w:val="00BB7989"/>
    <w:rsid w:val="00BB7EE6"/>
    <w:rsid w:val="00BC0BA3"/>
    <w:rsid w:val="00BC19F0"/>
    <w:rsid w:val="00BC28BE"/>
    <w:rsid w:val="00BC3439"/>
    <w:rsid w:val="00BC6C3D"/>
    <w:rsid w:val="00BD0906"/>
    <w:rsid w:val="00BD2B89"/>
    <w:rsid w:val="00BD3796"/>
    <w:rsid w:val="00BD6962"/>
    <w:rsid w:val="00BD7752"/>
    <w:rsid w:val="00BE119E"/>
    <w:rsid w:val="00BE15CD"/>
    <w:rsid w:val="00BE193C"/>
    <w:rsid w:val="00BE3C24"/>
    <w:rsid w:val="00BF1D38"/>
    <w:rsid w:val="00BF35DA"/>
    <w:rsid w:val="00BF58C7"/>
    <w:rsid w:val="00BF6DF1"/>
    <w:rsid w:val="00C009FB"/>
    <w:rsid w:val="00C00BF4"/>
    <w:rsid w:val="00C0111A"/>
    <w:rsid w:val="00C0169D"/>
    <w:rsid w:val="00C03274"/>
    <w:rsid w:val="00C049B3"/>
    <w:rsid w:val="00C05442"/>
    <w:rsid w:val="00C05602"/>
    <w:rsid w:val="00C05F3E"/>
    <w:rsid w:val="00C06815"/>
    <w:rsid w:val="00C10BEB"/>
    <w:rsid w:val="00C11B70"/>
    <w:rsid w:val="00C125A0"/>
    <w:rsid w:val="00C12829"/>
    <w:rsid w:val="00C13EA1"/>
    <w:rsid w:val="00C14EBB"/>
    <w:rsid w:val="00C24DC1"/>
    <w:rsid w:val="00C27F45"/>
    <w:rsid w:val="00C30566"/>
    <w:rsid w:val="00C31111"/>
    <w:rsid w:val="00C3124C"/>
    <w:rsid w:val="00C34D40"/>
    <w:rsid w:val="00C369B9"/>
    <w:rsid w:val="00C37088"/>
    <w:rsid w:val="00C40B3A"/>
    <w:rsid w:val="00C45E6B"/>
    <w:rsid w:val="00C47B07"/>
    <w:rsid w:val="00C52C1A"/>
    <w:rsid w:val="00C57BDA"/>
    <w:rsid w:val="00C60C2B"/>
    <w:rsid w:val="00C6199B"/>
    <w:rsid w:val="00C635D8"/>
    <w:rsid w:val="00C64855"/>
    <w:rsid w:val="00C66637"/>
    <w:rsid w:val="00C720BB"/>
    <w:rsid w:val="00C747FF"/>
    <w:rsid w:val="00C7576D"/>
    <w:rsid w:val="00C75CBE"/>
    <w:rsid w:val="00C76FE4"/>
    <w:rsid w:val="00C772B9"/>
    <w:rsid w:val="00C77454"/>
    <w:rsid w:val="00C807D4"/>
    <w:rsid w:val="00C82654"/>
    <w:rsid w:val="00C8541A"/>
    <w:rsid w:val="00C86314"/>
    <w:rsid w:val="00C86743"/>
    <w:rsid w:val="00C952BB"/>
    <w:rsid w:val="00C96C48"/>
    <w:rsid w:val="00CA16BA"/>
    <w:rsid w:val="00CA1AD7"/>
    <w:rsid w:val="00CA1FD4"/>
    <w:rsid w:val="00CA64B3"/>
    <w:rsid w:val="00CB2CF0"/>
    <w:rsid w:val="00CB49E8"/>
    <w:rsid w:val="00CB53B2"/>
    <w:rsid w:val="00CB5416"/>
    <w:rsid w:val="00CB5540"/>
    <w:rsid w:val="00CB6B21"/>
    <w:rsid w:val="00CC0B88"/>
    <w:rsid w:val="00CC4B87"/>
    <w:rsid w:val="00CC5BF1"/>
    <w:rsid w:val="00CD2A5A"/>
    <w:rsid w:val="00CD50F6"/>
    <w:rsid w:val="00CD5888"/>
    <w:rsid w:val="00CE0EF7"/>
    <w:rsid w:val="00CE2DC0"/>
    <w:rsid w:val="00CE4A54"/>
    <w:rsid w:val="00CE6ABF"/>
    <w:rsid w:val="00CF03B1"/>
    <w:rsid w:val="00CF0582"/>
    <w:rsid w:val="00CF13C9"/>
    <w:rsid w:val="00CF20AF"/>
    <w:rsid w:val="00CF4881"/>
    <w:rsid w:val="00CF576C"/>
    <w:rsid w:val="00CF6CA9"/>
    <w:rsid w:val="00D0105E"/>
    <w:rsid w:val="00D011CA"/>
    <w:rsid w:val="00D0502A"/>
    <w:rsid w:val="00D05612"/>
    <w:rsid w:val="00D05C6E"/>
    <w:rsid w:val="00D05D74"/>
    <w:rsid w:val="00D06CE2"/>
    <w:rsid w:val="00D07D2F"/>
    <w:rsid w:val="00D12110"/>
    <w:rsid w:val="00D15031"/>
    <w:rsid w:val="00D15A21"/>
    <w:rsid w:val="00D15CE0"/>
    <w:rsid w:val="00D17997"/>
    <w:rsid w:val="00D21C01"/>
    <w:rsid w:val="00D26C81"/>
    <w:rsid w:val="00D276FF"/>
    <w:rsid w:val="00D32D48"/>
    <w:rsid w:val="00D33024"/>
    <w:rsid w:val="00D35C0C"/>
    <w:rsid w:val="00D3638D"/>
    <w:rsid w:val="00D378A1"/>
    <w:rsid w:val="00D44EF0"/>
    <w:rsid w:val="00D50E41"/>
    <w:rsid w:val="00D540C2"/>
    <w:rsid w:val="00D55C95"/>
    <w:rsid w:val="00D5648B"/>
    <w:rsid w:val="00D61123"/>
    <w:rsid w:val="00D628D9"/>
    <w:rsid w:val="00D677AC"/>
    <w:rsid w:val="00D70FF7"/>
    <w:rsid w:val="00D72D59"/>
    <w:rsid w:val="00D77128"/>
    <w:rsid w:val="00D803E7"/>
    <w:rsid w:val="00D8129A"/>
    <w:rsid w:val="00D82208"/>
    <w:rsid w:val="00D84D84"/>
    <w:rsid w:val="00D8530A"/>
    <w:rsid w:val="00D87245"/>
    <w:rsid w:val="00D94300"/>
    <w:rsid w:val="00D97DF6"/>
    <w:rsid w:val="00DA3D4C"/>
    <w:rsid w:val="00DA5CD6"/>
    <w:rsid w:val="00DA6A67"/>
    <w:rsid w:val="00DA6BC1"/>
    <w:rsid w:val="00DA7004"/>
    <w:rsid w:val="00DB0925"/>
    <w:rsid w:val="00DB10BC"/>
    <w:rsid w:val="00DB3786"/>
    <w:rsid w:val="00DB5493"/>
    <w:rsid w:val="00DB582C"/>
    <w:rsid w:val="00DB79E1"/>
    <w:rsid w:val="00DB7E53"/>
    <w:rsid w:val="00DC1E0D"/>
    <w:rsid w:val="00DC2FA8"/>
    <w:rsid w:val="00DC7483"/>
    <w:rsid w:val="00DC76A2"/>
    <w:rsid w:val="00DE296C"/>
    <w:rsid w:val="00DF1625"/>
    <w:rsid w:val="00DF19D2"/>
    <w:rsid w:val="00DF5E99"/>
    <w:rsid w:val="00E008EC"/>
    <w:rsid w:val="00E01DF6"/>
    <w:rsid w:val="00E02783"/>
    <w:rsid w:val="00E03C44"/>
    <w:rsid w:val="00E04611"/>
    <w:rsid w:val="00E06691"/>
    <w:rsid w:val="00E07938"/>
    <w:rsid w:val="00E11C61"/>
    <w:rsid w:val="00E11D54"/>
    <w:rsid w:val="00E1285E"/>
    <w:rsid w:val="00E130C1"/>
    <w:rsid w:val="00E16629"/>
    <w:rsid w:val="00E16C01"/>
    <w:rsid w:val="00E17481"/>
    <w:rsid w:val="00E248A5"/>
    <w:rsid w:val="00E26BB5"/>
    <w:rsid w:val="00E27B02"/>
    <w:rsid w:val="00E319C4"/>
    <w:rsid w:val="00E31F7B"/>
    <w:rsid w:val="00E3367B"/>
    <w:rsid w:val="00E34182"/>
    <w:rsid w:val="00E4328F"/>
    <w:rsid w:val="00E453C9"/>
    <w:rsid w:val="00E5114D"/>
    <w:rsid w:val="00E53E52"/>
    <w:rsid w:val="00E55251"/>
    <w:rsid w:val="00E55A92"/>
    <w:rsid w:val="00E55F49"/>
    <w:rsid w:val="00E57AF6"/>
    <w:rsid w:val="00E629B1"/>
    <w:rsid w:val="00E62F01"/>
    <w:rsid w:val="00E66269"/>
    <w:rsid w:val="00E72047"/>
    <w:rsid w:val="00E75EE8"/>
    <w:rsid w:val="00E76C11"/>
    <w:rsid w:val="00E76ECD"/>
    <w:rsid w:val="00E80F07"/>
    <w:rsid w:val="00E82D5A"/>
    <w:rsid w:val="00E83F44"/>
    <w:rsid w:val="00E84502"/>
    <w:rsid w:val="00E84EDC"/>
    <w:rsid w:val="00E8533E"/>
    <w:rsid w:val="00E8677F"/>
    <w:rsid w:val="00E95067"/>
    <w:rsid w:val="00E96395"/>
    <w:rsid w:val="00E96CB6"/>
    <w:rsid w:val="00EA0ADD"/>
    <w:rsid w:val="00EA0DD5"/>
    <w:rsid w:val="00EA190F"/>
    <w:rsid w:val="00EA2B51"/>
    <w:rsid w:val="00EB1189"/>
    <w:rsid w:val="00EB1FC2"/>
    <w:rsid w:val="00EB27F3"/>
    <w:rsid w:val="00EB42B7"/>
    <w:rsid w:val="00EB4B8F"/>
    <w:rsid w:val="00EB5903"/>
    <w:rsid w:val="00EB61AF"/>
    <w:rsid w:val="00EC05F8"/>
    <w:rsid w:val="00EC21AA"/>
    <w:rsid w:val="00EC221F"/>
    <w:rsid w:val="00EC2804"/>
    <w:rsid w:val="00EC320E"/>
    <w:rsid w:val="00EC5B9B"/>
    <w:rsid w:val="00EC5CBF"/>
    <w:rsid w:val="00EC7F76"/>
    <w:rsid w:val="00ED11A9"/>
    <w:rsid w:val="00ED17A0"/>
    <w:rsid w:val="00ED2066"/>
    <w:rsid w:val="00ED23D4"/>
    <w:rsid w:val="00ED3714"/>
    <w:rsid w:val="00ED4C39"/>
    <w:rsid w:val="00ED5BBA"/>
    <w:rsid w:val="00ED7C17"/>
    <w:rsid w:val="00ED7F3F"/>
    <w:rsid w:val="00EE3191"/>
    <w:rsid w:val="00EE3228"/>
    <w:rsid w:val="00EE47A6"/>
    <w:rsid w:val="00EE485B"/>
    <w:rsid w:val="00EE5E9E"/>
    <w:rsid w:val="00EE7AB8"/>
    <w:rsid w:val="00EF00AB"/>
    <w:rsid w:val="00EF1360"/>
    <w:rsid w:val="00EF206A"/>
    <w:rsid w:val="00EF2FFC"/>
    <w:rsid w:val="00EF38D0"/>
    <w:rsid w:val="00EF4097"/>
    <w:rsid w:val="00F0144F"/>
    <w:rsid w:val="00F036C6"/>
    <w:rsid w:val="00F05046"/>
    <w:rsid w:val="00F0665A"/>
    <w:rsid w:val="00F15897"/>
    <w:rsid w:val="00F175FC"/>
    <w:rsid w:val="00F23108"/>
    <w:rsid w:val="00F25C93"/>
    <w:rsid w:val="00F25D01"/>
    <w:rsid w:val="00F307D5"/>
    <w:rsid w:val="00F30E7F"/>
    <w:rsid w:val="00F31DF2"/>
    <w:rsid w:val="00F32032"/>
    <w:rsid w:val="00F32533"/>
    <w:rsid w:val="00F37C7C"/>
    <w:rsid w:val="00F41A84"/>
    <w:rsid w:val="00F436A3"/>
    <w:rsid w:val="00F44C6F"/>
    <w:rsid w:val="00F53E60"/>
    <w:rsid w:val="00F54365"/>
    <w:rsid w:val="00F5673C"/>
    <w:rsid w:val="00F57B44"/>
    <w:rsid w:val="00F6007C"/>
    <w:rsid w:val="00F64404"/>
    <w:rsid w:val="00F7118E"/>
    <w:rsid w:val="00F712ED"/>
    <w:rsid w:val="00F72802"/>
    <w:rsid w:val="00F72CFB"/>
    <w:rsid w:val="00F72D0F"/>
    <w:rsid w:val="00F76CBD"/>
    <w:rsid w:val="00F77BD4"/>
    <w:rsid w:val="00F80010"/>
    <w:rsid w:val="00F80905"/>
    <w:rsid w:val="00F84C4D"/>
    <w:rsid w:val="00F85B80"/>
    <w:rsid w:val="00F86148"/>
    <w:rsid w:val="00F90D47"/>
    <w:rsid w:val="00F91D93"/>
    <w:rsid w:val="00F95622"/>
    <w:rsid w:val="00F95DA5"/>
    <w:rsid w:val="00F961FD"/>
    <w:rsid w:val="00F972F3"/>
    <w:rsid w:val="00FA0CA7"/>
    <w:rsid w:val="00FA1167"/>
    <w:rsid w:val="00FA372B"/>
    <w:rsid w:val="00FA4B86"/>
    <w:rsid w:val="00FA7599"/>
    <w:rsid w:val="00FB0094"/>
    <w:rsid w:val="00FB0BDF"/>
    <w:rsid w:val="00FB1E6E"/>
    <w:rsid w:val="00FB22C7"/>
    <w:rsid w:val="00FC0492"/>
    <w:rsid w:val="00FC104D"/>
    <w:rsid w:val="00FC1308"/>
    <w:rsid w:val="00FC4BA2"/>
    <w:rsid w:val="00FC735A"/>
    <w:rsid w:val="00FC7B66"/>
    <w:rsid w:val="00FD0446"/>
    <w:rsid w:val="00FD0933"/>
    <w:rsid w:val="00FD23D2"/>
    <w:rsid w:val="00FD3FA7"/>
    <w:rsid w:val="00FE3D5A"/>
    <w:rsid w:val="00FE4B5C"/>
    <w:rsid w:val="00FE7305"/>
    <w:rsid w:val="00FF35CE"/>
    <w:rsid w:val="00FF3F51"/>
    <w:rsid w:val="00FF4893"/>
    <w:rsid w:val="00FF6501"/>
    <w:rsid w:val="00FF7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4665"/>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1C20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9814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D3638D"/>
    <w:pPr>
      <w:keepNext/>
      <w:widowControl/>
      <w:spacing w:before="240" w:after="60"/>
      <w:outlineLvl w:val="3"/>
    </w:pPr>
    <w:rPr>
      <w:rFonts w:ascii="Times New Roman" w:eastAsia="Times New Roman" w:hAnsi="Times New Roman" w:cs="Times New Roman"/>
      <w:b/>
      <w:bCs/>
      <w:color w:val="auto"/>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D723B"/>
    <w:rPr>
      <w:color w:val="0066CC"/>
      <w:u w:val="single"/>
    </w:rPr>
  </w:style>
  <w:style w:type="character" w:customStyle="1" w:styleId="Bodytext2">
    <w:name w:val="Body text (2)_"/>
    <w:basedOn w:val="DefaultParagraphFont"/>
    <w:link w:val="Bodytext20"/>
    <w:rsid w:val="003D723B"/>
    <w:rPr>
      <w:spacing w:val="-4"/>
      <w:sz w:val="22"/>
      <w:szCs w:val="22"/>
      <w:shd w:val="clear" w:color="auto" w:fill="FFFFFF"/>
    </w:rPr>
  </w:style>
  <w:style w:type="character" w:customStyle="1" w:styleId="Bodytext3">
    <w:name w:val="Body text (3)_"/>
    <w:basedOn w:val="DefaultParagraphFont"/>
    <w:link w:val="Bodytext30"/>
    <w:rsid w:val="003D723B"/>
    <w:rPr>
      <w:b/>
      <w:bCs/>
      <w:sz w:val="19"/>
      <w:szCs w:val="19"/>
      <w:shd w:val="clear" w:color="auto" w:fill="FFFFFF"/>
    </w:rPr>
  </w:style>
  <w:style w:type="character" w:customStyle="1" w:styleId="Bodytext4">
    <w:name w:val="Body text (4)_"/>
    <w:basedOn w:val="DefaultParagraphFont"/>
    <w:link w:val="Bodytext41"/>
    <w:rsid w:val="003D723B"/>
    <w:rPr>
      <w:sz w:val="19"/>
      <w:szCs w:val="19"/>
      <w:shd w:val="clear" w:color="auto" w:fill="FFFFFF"/>
    </w:rPr>
  </w:style>
  <w:style w:type="character" w:customStyle="1" w:styleId="Bodytext4115pt">
    <w:name w:val="Body text (4) + 11.5 pt"/>
    <w:aliases w:val="Italic,Spacing 0 pt"/>
    <w:basedOn w:val="Bodytext4"/>
    <w:rsid w:val="003D723B"/>
    <w:rPr>
      <w:i/>
      <w:iCs/>
      <w:spacing w:val="-4"/>
      <w:sz w:val="23"/>
      <w:szCs w:val="23"/>
    </w:rPr>
  </w:style>
  <w:style w:type="character" w:customStyle="1" w:styleId="Bodytext4115pt2">
    <w:name w:val="Body text (4) + 11.5 pt2"/>
    <w:aliases w:val="Bold,Spacing 0 pt99"/>
    <w:basedOn w:val="Bodytext4"/>
    <w:rsid w:val="003D723B"/>
    <w:rPr>
      <w:b/>
      <w:bCs/>
      <w:noProof/>
      <w:spacing w:val="1"/>
      <w:sz w:val="23"/>
      <w:szCs w:val="23"/>
    </w:rPr>
  </w:style>
  <w:style w:type="character" w:customStyle="1" w:styleId="Bodytext5">
    <w:name w:val="Body text (5)_"/>
    <w:basedOn w:val="DefaultParagraphFont"/>
    <w:link w:val="Bodytext51"/>
    <w:rsid w:val="003D723B"/>
    <w:rPr>
      <w:i/>
      <w:iCs/>
      <w:spacing w:val="-2"/>
      <w:sz w:val="19"/>
      <w:szCs w:val="19"/>
      <w:shd w:val="clear" w:color="auto" w:fill="FFFFFF"/>
    </w:rPr>
  </w:style>
  <w:style w:type="character" w:customStyle="1" w:styleId="Bodytext6">
    <w:name w:val="Body text (6)_"/>
    <w:basedOn w:val="DefaultParagraphFont"/>
    <w:link w:val="Bodytext60"/>
    <w:rsid w:val="003D723B"/>
    <w:rPr>
      <w:b/>
      <w:bCs/>
      <w:spacing w:val="1"/>
      <w:sz w:val="23"/>
      <w:szCs w:val="23"/>
      <w:shd w:val="clear" w:color="auto" w:fill="FFFFFF"/>
    </w:rPr>
  </w:style>
  <w:style w:type="character" w:customStyle="1" w:styleId="Bodytext6NotBold">
    <w:name w:val="Body text (6) + Not Bold"/>
    <w:aliases w:val="Italic23,Spacing 0 pt98"/>
    <w:basedOn w:val="Bodytext6"/>
    <w:rsid w:val="003D723B"/>
    <w:rPr>
      <w:i/>
      <w:iCs/>
      <w:spacing w:val="-4"/>
    </w:rPr>
  </w:style>
  <w:style w:type="character" w:customStyle="1" w:styleId="Bodytext">
    <w:name w:val="Body text_"/>
    <w:basedOn w:val="DefaultParagraphFont"/>
    <w:link w:val="Bodytext1"/>
    <w:rsid w:val="003D723B"/>
    <w:rPr>
      <w:spacing w:val="-2"/>
      <w:sz w:val="23"/>
      <w:szCs w:val="23"/>
      <w:shd w:val="clear" w:color="auto" w:fill="FFFFFF"/>
    </w:rPr>
  </w:style>
  <w:style w:type="character" w:customStyle="1" w:styleId="Headerorfooter2">
    <w:name w:val="Header or footer (2)_"/>
    <w:basedOn w:val="DefaultParagraphFont"/>
    <w:link w:val="Headerorfooter21"/>
    <w:rsid w:val="003D723B"/>
    <w:rPr>
      <w:b/>
      <w:bCs/>
      <w:sz w:val="23"/>
      <w:szCs w:val="23"/>
      <w:shd w:val="clear" w:color="auto" w:fill="FFFFFF"/>
    </w:rPr>
  </w:style>
  <w:style w:type="character" w:customStyle="1" w:styleId="BodytextItalic">
    <w:name w:val="Body text + Italic"/>
    <w:aliases w:val="Spacing 0 pt97"/>
    <w:basedOn w:val="Bodytext"/>
    <w:rsid w:val="003D723B"/>
    <w:rPr>
      <w:i/>
      <w:iCs/>
      <w:spacing w:val="-4"/>
    </w:rPr>
  </w:style>
  <w:style w:type="character" w:customStyle="1" w:styleId="Bodytext14pt">
    <w:name w:val="Body text + 14 pt"/>
    <w:aliases w:val="Bold24,Spacing 0 pt96,Scale 80%"/>
    <w:basedOn w:val="Bodytext"/>
    <w:rsid w:val="003D723B"/>
    <w:rPr>
      <w:b/>
      <w:bCs/>
      <w:spacing w:val="-5"/>
      <w:w w:val="80"/>
      <w:sz w:val="28"/>
      <w:szCs w:val="28"/>
    </w:rPr>
  </w:style>
  <w:style w:type="character" w:customStyle="1" w:styleId="Bodytext14pt1">
    <w:name w:val="Body text + 14 pt1"/>
    <w:aliases w:val="Bold23,Italic22,Spacing 0 pt95,Scale 75%"/>
    <w:basedOn w:val="Bodytext"/>
    <w:rsid w:val="003D723B"/>
    <w:rPr>
      <w:b/>
      <w:bCs/>
      <w:i/>
      <w:iCs/>
      <w:spacing w:val="6"/>
      <w:w w:val="75"/>
      <w:sz w:val="28"/>
      <w:szCs w:val="28"/>
    </w:rPr>
  </w:style>
  <w:style w:type="character" w:customStyle="1" w:styleId="Bodytext7">
    <w:name w:val="Body text (7)_"/>
    <w:basedOn w:val="DefaultParagraphFont"/>
    <w:link w:val="Bodytext70"/>
    <w:rsid w:val="003D723B"/>
    <w:rPr>
      <w:b/>
      <w:bCs/>
      <w:i/>
      <w:iCs/>
      <w:spacing w:val="-5"/>
      <w:sz w:val="18"/>
      <w:szCs w:val="18"/>
      <w:shd w:val="clear" w:color="auto" w:fill="FFFFFF"/>
    </w:rPr>
  </w:style>
  <w:style w:type="character" w:customStyle="1" w:styleId="Bodytext40">
    <w:name w:val="Body text (4)"/>
    <w:basedOn w:val="Bodytext4"/>
    <w:rsid w:val="003D723B"/>
    <w:rPr>
      <w:u w:val="single"/>
    </w:rPr>
  </w:style>
  <w:style w:type="character" w:customStyle="1" w:styleId="Picturecaption">
    <w:name w:val="Picture caption_"/>
    <w:basedOn w:val="DefaultParagraphFont"/>
    <w:link w:val="Picturecaption0"/>
    <w:rsid w:val="003D723B"/>
    <w:rPr>
      <w:b/>
      <w:bCs/>
      <w:spacing w:val="1"/>
      <w:sz w:val="23"/>
      <w:szCs w:val="23"/>
      <w:shd w:val="clear" w:color="auto" w:fill="FFFFFF"/>
    </w:rPr>
  </w:style>
  <w:style w:type="character" w:customStyle="1" w:styleId="Heading22">
    <w:name w:val="Heading #2 (2)_"/>
    <w:basedOn w:val="DefaultParagraphFont"/>
    <w:link w:val="Heading220"/>
    <w:rsid w:val="003D723B"/>
    <w:rPr>
      <w:b/>
      <w:bCs/>
      <w:spacing w:val="-7"/>
      <w:sz w:val="31"/>
      <w:szCs w:val="31"/>
      <w:shd w:val="clear" w:color="auto" w:fill="FFFFFF"/>
    </w:rPr>
  </w:style>
  <w:style w:type="character" w:customStyle="1" w:styleId="Bodytext8">
    <w:name w:val="Body text (8)_"/>
    <w:basedOn w:val="DefaultParagraphFont"/>
    <w:link w:val="Bodytext81"/>
    <w:rsid w:val="003D723B"/>
    <w:rPr>
      <w:i/>
      <w:iCs/>
      <w:spacing w:val="-4"/>
      <w:sz w:val="23"/>
      <w:szCs w:val="23"/>
      <w:shd w:val="clear" w:color="auto" w:fill="FFFFFF"/>
    </w:rPr>
  </w:style>
  <w:style w:type="character" w:customStyle="1" w:styleId="Heading10">
    <w:name w:val="Heading #1_"/>
    <w:basedOn w:val="DefaultParagraphFont"/>
    <w:link w:val="Heading11"/>
    <w:rsid w:val="003D723B"/>
    <w:rPr>
      <w:b/>
      <w:bCs/>
      <w:spacing w:val="-6"/>
      <w:sz w:val="41"/>
      <w:szCs w:val="41"/>
      <w:shd w:val="clear" w:color="auto" w:fill="FFFFFF"/>
    </w:rPr>
  </w:style>
  <w:style w:type="character" w:customStyle="1" w:styleId="Heading20">
    <w:name w:val="Heading #2_"/>
    <w:basedOn w:val="DefaultParagraphFont"/>
    <w:link w:val="Heading21"/>
    <w:rsid w:val="003D723B"/>
    <w:rPr>
      <w:b/>
      <w:bCs/>
      <w:i/>
      <w:iCs/>
      <w:spacing w:val="-2"/>
      <w:sz w:val="33"/>
      <w:szCs w:val="33"/>
      <w:shd w:val="clear" w:color="auto" w:fill="FFFFFF"/>
    </w:rPr>
  </w:style>
  <w:style w:type="character" w:customStyle="1" w:styleId="Heading2NotItalic">
    <w:name w:val="Heading #2 + Not Italic"/>
    <w:aliases w:val="Spacing 0 pt94"/>
    <w:basedOn w:val="Heading20"/>
    <w:rsid w:val="003D723B"/>
  </w:style>
  <w:style w:type="character" w:customStyle="1" w:styleId="Bodytext80">
    <w:name w:val="Body text (8)"/>
    <w:basedOn w:val="Bodytext8"/>
    <w:rsid w:val="003D723B"/>
    <w:rPr>
      <w:u w:val="single"/>
    </w:rPr>
  </w:style>
  <w:style w:type="character" w:customStyle="1" w:styleId="Bodytext8NotItalic">
    <w:name w:val="Body text (8) + Not Italic"/>
    <w:aliases w:val="Spacing 0 pt93"/>
    <w:basedOn w:val="Bodytext8"/>
    <w:rsid w:val="003D723B"/>
    <w:rPr>
      <w:spacing w:val="-2"/>
    </w:rPr>
  </w:style>
  <w:style w:type="character" w:customStyle="1" w:styleId="Bodytext5NotItalic">
    <w:name w:val="Body text (5) + Not Italic"/>
    <w:aliases w:val="Spacing 0 pt92"/>
    <w:basedOn w:val="Bodytext5"/>
    <w:rsid w:val="003D723B"/>
  </w:style>
  <w:style w:type="character" w:customStyle="1" w:styleId="TOC2Char">
    <w:name w:val="TOC 2 Char"/>
    <w:basedOn w:val="DefaultParagraphFont"/>
    <w:link w:val="TOC2"/>
    <w:rsid w:val="003D723B"/>
    <w:rPr>
      <w:b/>
      <w:bCs/>
      <w:sz w:val="19"/>
      <w:szCs w:val="19"/>
      <w:shd w:val="clear" w:color="auto" w:fill="FFFFFF"/>
    </w:rPr>
  </w:style>
  <w:style w:type="character" w:customStyle="1" w:styleId="TOC3Char">
    <w:name w:val="TOC 3 Char"/>
    <w:basedOn w:val="DefaultParagraphFont"/>
    <w:link w:val="TOC3"/>
    <w:rsid w:val="003D723B"/>
    <w:rPr>
      <w:sz w:val="19"/>
      <w:szCs w:val="19"/>
      <w:shd w:val="clear" w:color="auto" w:fill="FFFFFF"/>
    </w:rPr>
  </w:style>
  <w:style w:type="character" w:customStyle="1" w:styleId="Tableofcontents3">
    <w:name w:val="Table of contents (3)_"/>
    <w:basedOn w:val="DefaultParagraphFont"/>
    <w:link w:val="Tableofcontents30"/>
    <w:rsid w:val="003D723B"/>
    <w:rPr>
      <w:spacing w:val="-2"/>
      <w:sz w:val="23"/>
      <w:szCs w:val="23"/>
      <w:shd w:val="clear" w:color="auto" w:fill="FFFFFF"/>
    </w:rPr>
  </w:style>
  <w:style w:type="character" w:customStyle="1" w:styleId="Tableofcontents2CordiaUPC">
    <w:name w:val="Table of contents (2) + CordiaUPC"/>
    <w:aliases w:val="23.5 pt"/>
    <w:basedOn w:val="TOC2Char"/>
    <w:rsid w:val="003D723B"/>
    <w:rPr>
      <w:rFonts w:ascii="CordiaUPC" w:hAnsi="CordiaUPC" w:cs="CordiaUPC"/>
      <w:noProof/>
      <w:sz w:val="47"/>
      <w:szCs w:val="47"/>
    </w:rPr>
  </w:style>
  <w:style w:type="character" w:customStyle="1" w:styleId="Tableofcontents2CordiaUPC1">
    <w:name w:val="Table of contents (2) + CordiaUPC1"/>
    <w:aliases w:val="23.5 pt1,Scale 66%"/>
    <w:basedOn w:val="TOC2Char"/>
    <w:rsid w:val="003D723B"/>
    <w:rPr>
      <w:rFonts w:ascii="CordiaUPC" w:hAnsi="CordiaUPC" w:cs="CordiaUPC"/>
      <w:noProof/>
      <w:w w:val="66"/>
      <w:sz w:val="47"/>
      <w:szCs w:val="47"/>
    </w:rPr>
  </w:style>
  <w:style w:type="character" w:customStyle="1" w:styleId="Bodytext9">
    <w:name w:val="Body text (9)_"/>
    <w:basedOn w:val="DefaultParagraphFont"/>
    <w:link w:val="Bodytext90"/>
    <w:rsid w:val="003D723B"/>
    <w:rPr>
      <w:b/>
      <w:bCs/>
      <w:spacing w:val="3"/>
      <w:sz w:val="27"/>
      <w:szCs w:val="27"/>
      <w:shd w:val="clear" w:color="auto" w:fill="FFFFFF"/>
    </w:rPr>
  </w:style>
  <w:style w:type="character" w:customStyle="1" w:styleId="Bodytext9115pt">
    <w:name w:val="Body text (9) + 11.5 pt"/>
    <w:aliases w:val="Spacing 0 pt91"/>
    <w:basedOn w:val="Bodytext9"/>
    <w:rsid w:val="003D723B"/>
    <w:rPr>
      <w:spacing w:val="1"/>
      <w:sz w:val="23"/>
      <w:szCs w:val="23"/>
    </w:rPr>
  </w:style>
  <w:style w:type="character" w:customStyle="1" w:styleId="Bodytext8NotItalic2">
    <w:name w:val="Body text (8) + Not Italic2"/>
    <w:aliases w:val="Spacing 0 pt90"/>
    <w:basedOn w:val="Bodytext8"/>
    <w:rsid w:val="003D723B"/>
    <w:rPr>
      <w:noProof/>
      <w:spacing w:val="-2"/>
      <w:u w:val="single"/>
    </w:rPr>
  </w:style>
  <w:style w:type="character" w:customStyle="1" w:styleId="Footnote">
    <w:name w:val="Footnote_"/>
    <w:basedOn w:val="DefaultParagraphFont"/>
    <w:link w:val="Footnote0"/>
    <w:rsid w:val="003D723B"/>
    <w:rPr>
      <w:i/>
      <w:iCs/>
      <w:spacing w:val="-3"/>
      <w:sz w:val="17"/>
      <w:szCs w:val="17"/>
      <w:shd w:val="clear" w:color="auto" w:fill="FFFFFF"/>
    </w:rPr>
  </w:style>
  <w:style w:type="character" w:customStyle="1" w:styleId="FootnoteNotItalic">
    <w:name w:val="Footnote + Not Italic"/>
    <w:aliases w:val="Spacing 0 pt89"/>
    <w:basedOn w:val="Footnote"/>
    <w:rsid w:val="003D723B"/>
    <w:rPr>
      <w:spacing w:val="0"/>
    </w:rPr>
  </w:style>
  <w:style w:type="character" w:customStyle="1" w:styleId="Bodytext10">
    <w:name w:val="Body text (10)_"/>
    <w:basedOn w:val="DefaultParagraphFont"/>
    <w:link w:val="Bodytext100"/>
    <w:rsid w:val="003D723B"/>
    <w:rPr>
      <w:b/>
      <w:bCs/>
      <w:spacing w:val="-4"/>
      <w:sz w:val="25"/>
      <w:szCs w:val="25"/>
      <w:shd w:val="clear" w:color="auto" w:fill="FFFFFF"/>
    </w:rPr>
  </w:style>
  <w:style w:type="character" w:customStyle="1" w:styleId="Heading32">
    <w:name w:val="Heading #3 (2)_"/>
    <w:basedOn w:val="DefaultParagraphFont"/>
    <w:link w:val="Heading320"/>
    <w:rsid w:val="003D723B"/>
    <w:rPr>
      <w:i/>
      <w:iCs/>
      <w:spacing w:val="-4"/>
      <w:sz w:val="23"/>
      <w:szCs w:val="23"/>
      <w:shd w:val="clear" w:color="auto" w:fill="FFFFFF"/>
    </w:rPr>
  </w:style>
  <w:style w:type="character" w:customStyle="1" w:styleId="Heading32NotItalic">
    <w:name w:val="Heading #3 (2) + Not Italic"/>
    <w:aliases w:val="Spacing 0 pt88"/>
    <w:basedOn w:val="Heading32"/>
    <w:rsid w:val="003D723B"/>
    <w:rPr>
      <w:spacing w:val="-2"/>
    </w:rPr>
  </w:style>
  <w:style w:type="character" w:customStyle="1" w:styleId="Bodytext135pt">
    <w:name w:val="Body text + 13.5 pt"/>
    <w:aliases w:val="Bold22,Spacing 0 pt87"/>
    <w:basedOn w:val="Bodytext"/>
    <w:rsid w:val="003D723B"/>
    <w:rPr>
      <w:b/>
      <w:bCs/>
      <w:spacing w:val="-7"/>
      <w:sz w:val="27"/>
      <w:szCs w:val="27"/>
    </w:rPr>
  </w:style>
  <w:style w:type="character" w:customStyle="1" w:styleId="BodytextBold">
    <w:name w:val="Body text + Bold"/>
    <w:aliases w:val="Spacing 0 pt86"/>
    <w:basedOn w:val="Bodytext"/>
    <w:rsid w:val="003D723B"/>
    <w:rPr>
      <w:b/>
      <w:bCs/>
      <w:spacing w:val="1"/>
    </w:rPr>
  </w:style>
  <w:style w:type="character" w:customStyle="1" w:styleId="BodytextItalic6">
    <w:name w:val="Body text + Italic6"/>
    <w:aliases w:val="Spacing 0 pt85"/>
    <w:basedOn w:val="Bodytext"/>
    <w:rsid w:val="003D723B"/>
    <w:rPr>
      <w:i/>
      <w:iCs/>
      <w:spacing w:val="-4"/>
    </w:rPr>
  </w:style>
  <w:style w:type="character" w:customStyle="1" w:styleId="Bodytext0">
    <w:name w:val="Body text"/>
    <w:basedOn w:val="Bodytext"/>
    <w:rsid w:val="003D723B"/>
  </w:style>
  <w:style w:type="character" w:customStyle="1" w:styleId="BodytextVerdana">
    <w:name w:val="Body text + Verdana"/>
    <w:aliases w:val="4 pt,Spacing 0 pt84"/>
    <w:basedOn w:val="Bodytext"/>
    <w:rsid w:val="003D723B"/>
    <w:rPr>
      <w:rFonts w:ascii="Verdana" w:hAnsi="Verdana" w:cs="Verdana"/>
      <w:noProof/>
      <w:spacing w:val="0"/>
      <w:sz w:val="8"/>
      <w:szCs w:val="8"/>
    </w:rPr>
  </w:style>
  <w:style w:type="character" w:customStyle="1" w:styleId="Bodytext4pt">
    <w:name w:val="Body text + 4 pt"/>
    <w:aliases w:val="Spacing 0 pt83"/>
    <w:basedOn w:val="Bodytext"/>
    <w:rsid w:val="003D723B"/>
    <w:rPr>
      <w:spacing w:val="0"/>
      <w:sz w:val="8"/>
      <w:szCs w:val="8"/>
    </w:rPr>
  </w:style>
  <w:style w:type="character" w:customStyle="1" w:styleId="BodytextCordiaUPC">
    <w:name w:val="Body text + CordiaUPC"/>
    <w:aliases w:val="9 pt,Spacing 0 pt82"/>
    <w:basedOn w:val="Bodytext"/>
    <w:rsid w:val="003D723B"/>
    <w:rPr>
      <w:rFonts w:ascii="CordiaUPC" w:hAnsi="CordiaUPC" w:cs="CordiaUPC"/>
      <w:noProof/>
      <w:spacing w:val="0"/>
      <w:sz w:val="18"/>
      <w:szCs w:val="18"/>
    </w:rPr>
  </w:style>
  <w:style w:type="character" w:customStyle="1" w:styleId="Headerorfooter20">
    <w:name w:val="Header or footer (2)"/>
    <w:basedOn w:val="Headerorfooter2"/>
    <w:rsid w:val="003D723B"/>
    <w:rPr>
      <w:u w:val="single"/>
    </w:rPr>
  </w:style>
  <w:style w:type="character" w:customStyle="1" w:styleId="Heading3">
    <w:name w:val="Heading #3_"/>
    <w:basedOn w:val="DefaultParagraphFont"/>
    <w:link w:val="Heading30"/>
    <w:rsid w:val="003D723B"/>
    <w:rPr>
      <w:spacing w:val="-2"/>
      <w:sz w:val="23"/>
      <w:szCs w:val="23"/>
      <w:shd w:val="clear" w:color="auto" w:fill="FFFFFF"/>
    </w:rPr>
  </w:style>
  <w:style w:type="character" w:customStyle="1" w:styleId="Heading3Italic">
    <w:name w:val="Heading #3 + Italic"/>
    <w:aliases w:val="Spacing 0 pt81"/>
    <w:basedOn w:val="Heading3"/>
    <w:rsid w:val="003D723B"/>
    <w:rPr>
      <w:i/>
      <w:iCs/>
      <w:spacing w:val="-4"/>
    </w:rPr>
  </w:style>
  <w:style w:type="character" w:customStyle="1" w:styleId="Bodytext4115pt1">
    <w:name w:val="Body text (4) + 11.5 pt1"/>
    <w:aliases w:val="Spacing 0 pt80"/>
    <w:basedOn w:val="Bodytext4"/>
    <w:rsid w:val="003D723B"/>
    <w:rPr>
      <w:spacing w:val="-2"/>
      <w:sz w:val="23"/>
      <w:szCs w:val="23"/>
    </w:rPr>
  </w:style>
  <w:style w:type="character" w:customStyle="1" w:styleId="Bodytext11">
    <w:name w:val="Body text (11)_"/>
    <w:basedOn w:val="DefaultParagraphFont"/>
    <w:link w:val="Bodytext110"/>
    <w:rsid w:val="003D723B"/>
    <w:rPr>
      <w:i/>
      <w:iCs/>
      <w:spacing w:val="-4"/>
      <w:sz w:val="23"/>
      <w:szCs w:val="23"/>
      <w:shd w:val="clear" w:color="auto" w:fill="FFFFFF"/>
    </w:rPr>
  </w:style>
  <w:style w:type="character" w:customStyle="1" w:styleId="Bodytext11Bold">
    <w:name w:val="Body text (11) + Bold"/>
    <w:aliases w:val="Not Italic,Spacing 0 pt79"/>
    <w:basedOn w:val="Bodytext11"/>
    <w:rsid w:val="003D723B"/>
    <w:rPr>
      <w:b/>
      <w:bCs/>
      <w:spacing w:val="1"/>
    </w:rPr>
  </w:style>
  <w:style w:type="character" w:customStyle="1" w:styleId="Tablecaption">
    <w:name w:val="Table caption_"/>
    <w:basedOn w:val="DefaultParagraphFont"/>
    <w:link w:val="Tablecaption1"/>
    <w:rsid w:val="003D723B"/>
    <w:rPr>
      <w:spacing w:val="-2"/>
      <w:sz w:val="23"/>
      <w:szCs w:val="23"/>
      <w:shd w:val="clear" w:color="auto" w:fill="FFFFFF"/>
    </w:rPr>
  </w:style>
  <w:style w:type="character" w:customStyle="1" w:styleId="Tablecaption0">
    <w:name w:val="Table caption"/>
    <w:basedOn w:val="Tablecaption"/>
    <w:rsid w:val="003D723B"/>
    <w:rPr>
      <w:u w:val="single"/>
    </w:rPr>
  </w:style>
  <w:style w:type="character" w:customStyle="1" w:styleId="Bodytext6155pt">
    <w:name w:val="Body text (6) + 15.5 pt"/>
    <w:aliases w:val="Spacing 0 pt78"/>
    <w:basedOn w:val="Bodytext6"/>
    <w:rsid w:val="003D723B"/>
    <w:rPr>
      <w:spacing w:val="-11"/>
      <w:sz w:val="31"/>
      <w:szCs w:val="31"/>
    </w:rPr>
  </w:style>
  <w:style w:type="character" w:customStyle="1" w:styleId="Bodytext6NotBold4">
    <w:name w:val="Body text (6) + Not Bold4"/>
    <w:aliases w:val="Spacing 0 pt77"/>
    <w:basedOn w:val="Bodytext6"/>
    <w:rsid w:val="003D723B"/>
    <w:rPr>
      <w:spacing w:val="-2"/>
    </w:rPr>
  </w:style>
  <w:style w:type="character" w:customStyle="1" w:styleId="Bodytext6NotBold3">
    <w:name w:val="Body text (6) + Not Bold3"/>
    <w:aliases w:val="Italic21,Spacing 0 pt76"/>
    <w:basedOn w:val="Bodytext6"/>
    <w:rsid w:val="003D723B"/>
    <w:rPr>
      <w:i/>
      <w:iCs/>
      <w:spacing w:val="-4"/>
    </w:rPr>
  </w:style>
  <w:style w:type="character" w:customStyle="1" w:styleId="BodytextItalic5">
    <w:name w:val="Body text + Italic5"/>
    <w:aliases w:val="Spacing 0 pt75"/>
    <w:basedOn w:val="Bodytext"/>
    <w:rsid w:val="003D723B"/>
    <w:rPr>
      <w:i/>
      <w:iCs/>
      <w:spacing w:val="-4"/>
    </w:rPr>
  </w:style>
  <w:style w:type="character" w:customStyle="1" w:styleId="BodytextBold2">
    <w:name w:val="Body text + Bold2"/>
    <w:aliases w:val="Spacing 0 pt74"/>
    <w:basedOn w:val="Bodytext"/>
    <w:rsid w:val="003D723B"/>
    <w:rPr>
      <w:b/>
      <w:bCs/>
      <w:spacing w:val="1"/>
    </w:rPr>
  </w:style>
  <w:style w:type="character" w:customStyle="1" w:styleId="Bodytext95pt">
    <w:name w:val="Body text + 9.5 pt"/>
    <w:aliases w:val="Bold21,Spacing 0 pt73"/>
    <w:basedOn w:val="Bodytext"/>
    <w:rsid w:val="003D723B"/>
    <w:rPr>
      <w:b/>
      <w:bCs/>
      <w:spacing w:val="0"/>
      <w:sz w:val="19"/>
      <w:szCs w:val="19"/>
    </w:rPr>
  </w:style>
  <w:style w:type="character" w:customStyle="1" w:styleId="BodytextCordiaUPC1">
    <w:name w:val="Body text + CordiaUPC1"/>
    <w:aliases w:val="14 pt,Bold20,Spacing 0 pt72"/>
    <w:basedOn w:val="Bodytext"/>
    <w:rsid w:val="003D723B"/>
    <w:rPr>
      <w:rFonts w:ascii="CordiaUPC" w:hAnsi="CordiaUPC" w:cs="CordiaUPC"/>
      <w:b/>
      <w:bCs/>
      <w:spacing w:val="9"/>
      <w:sz w:val="28"/>
      <w:szCs w:val="28"/>
    </w:rPr>
  </w:style>
  <w:style w:type="character" w:customStyle="1" w:styleId="Tablecaption2">
    <w:name w:val="Table caption (2)_"/>
    <w:basedOn w:val="DefaultParagraphFont"/>
    <w:link w:val="Tablecaption20"/>
    <w:rsid w:val="003D723B"/>
    <w:rPr>
      <w:sz w:val="19"/>
      <w:szCs w:val="19"/>
      <w:shd w:val="clear" w:color="auto" w:fill="FFFFFF"/>
    </w:rPr>
  </w:style>
  <w:style w:type="character" w:customStyle="1" w:styleId="Tablecaption3">
    <w:name w:val="Table caption (3)_"/>
    <w:basedOn w:val="DefaultParagraphFont"/>
    <w:link w:val="Tablecaption30"/>
    <w:rsid w:val="003D723B"/>
    <w:rPr>
      <w:b/>
      <w:bCs/>
      <w:spacing w:val="-3"/>
      <w:sz w:val="15"/>
      <w:szCs w:val="15"/>
      <w:shd w:val="clear" w:color="auto" w:fill="FFFFFF"/>
    </w:rPr>
  </w:style>
  <w:style w:type="character" w:customStyle="1" w:styleId="Tablecaption3NotBold">
    <w:name w:val="Table caption (3) + Not Bold"/>
    <w:aliases w:val="Spacing 0 pt71"/>
    <w:basedOn w:val="Tablecaption3"/>
    <w:rsid w:val="003D723B"/>
    <w:rPr>
      <w:noProof/>
      <w:spacing w:val="0"/>
    </w:rPr>
  </w:style>
  <w:style w:type="character" w:customStyle="1" w:styleId="Headerorfooter">
    <w:name w:val="Header or footer_"/>
    <w:basedOn w:val="DefaultParagraphFont"/>
    <w:link w:val="Headerorfooter0"/>
    <w:rsid w:val="003D723B"/>
    <w:rPr>
      <w:spacing w:val="-3"/>
      <w:sz w:val="23"/>
      <w:szCs w:val="23"/>
      <w:shd w:val="clear" w:color="auto" w:fill="FFFFFF"/>
    </w:rPr>
  </w:style>
  <w:style w:type="character" w:customStyle="1" w:styleId="BodytextVerdana3">
    <w:name w:val="Body text + Verdana3"/>
    <w:aliases w:val="11 pt"/>
    <w:basedOn w:val="Bodytext"/>
    <w:rsid w:val="003D723B"/>
    <w:rPr>
      <w:rFonts w:ascii="Verdana" w:hAnsi="Verdana" w:cs="Verdana"/>
      <w:sz w:val="22"/>
      <w:szCs w:val="22"/>
    </w:rPr>
  </w:style>
  <w:style w:type="character" w:customStyle="1" w:styleId="Bodytext11NotItalic">
    <w:name w:val="Body text (11) + Not Italic"/>
    <w:aliases w:val="Spacing 0 pt70"/>
    <w:basedOn w:val="Bodytext11"/>
    <w:rsid w:val="003D723B"/>
    <w:rPr>
      <w:spacing w:val="-2"/>
    </w:rPr>
  </w:style>
  <w:style w:type="character" w:customStyle="1" w:styleId="Headerorfooter3">
    <w:name w:val="Header or footer (3)_"/>
    <w:basedOn w:val="DefaultParagraphFont"/>
    <w:link w:val="Headerorfooter30"/>
    <w:rsid w:val="003D723B"/>
    <w:rPr>
      <w:b/>
      <w:bCs/>
      <w:i/>
      <w:iCs/>
      <w:spacing w:val="-3"/>
      <w:sz w:val="22"/>
      <w:szCs w:val="22"/>
      <w:shd w:val="clear" w:color="auto" w:fill="FFFFFF"/>
    </w:rPr>
  </w:style>
  <w:style w:type="character" w:customStyle="1" w:styleId="Headerorfooter4">
    <w:name w:val="Header or footer (4)_"/>
    <w:basedOn w:val="DefaultParagraphFont"/>
    <w:link w:val="Headerorfooter40"/>
    <w:rsid w:val="003D723B"/>
    <w:rPr>
      <w:noProof/>
      <w:sz w:val="12"/>
      <w:szCs w:val="12"/>
      <w:shd w:val="clear" w:color="auto" w:fill="FFFFFF"/>
    </w:rPr>
  </w:style>
  <w:style w:type="character" w:customStyle="1" w:styleId="Bodytext12">
    <w:name w:val="Body text (12)_"/>
    <w:basedOn w:val="DefaultParagraphFont"/>
    <w:link w:val="Bodytext120"/>
    <w:rsid w:val="003D723B"/>
    <w:rPr>
      <w:spacing w:val="-2"/>
      <w:sz w:val="25"/>
      <w:szCs w:val="25"/>
      <w:shd w:val="clear" w:color="auto" w:fill="FFFFFF"/>
    </w:rPr>
  </w:style>
  <w:style w:type="character" w:customStyle="1" w:styleId="Bodytext12115pt">
    <w:name w:val="Body text (12) + 11.5 pt"/>
    <w:aliases w:val="Bold19,Spacing 0 pt69"/>
    <w:basedOn w:val="Bodytext12"/>
    <w:rsid w:val="003D723B"/>
    <w:rPr>
      <w:b/>
      <w:bCs/>
      <w:spacing w:val="1"/>
      <w:sz w:val="23"/>
      <w:szCs w:val="23"/>
    </w:rPr>
  </w:style>
  <w:style w:type="character" w:customStyle="1" w:styleId="Bodytext13">
    <w:name w:val="Body text (13)_"/>
    <w:basedOn w:val="DefaultParagraphFont"/>
    <w:link w:val="Bodytext130"/>
    <w:rsid w:val="003D723B"/>
    <w:rPr>
      <w:b/>
      <w:bCs/>
      <w:spacing w:val="-7"/>
      <w:sz w:val="31"/>
      <w:szCs w:val="31"/>
      <w:shd w:val="clear" w:color="auto" w:fill="FFFFFF"/>
    </w:rPr>
  </w:style>
  <w:style w:type="character" w:customStyle="1" w:styleId="Bodytext14">
    <w:name w:val="Body text (14)_"/>
    <w:basedOn w:val="DefaultParagraphFont"/>
    <w:link w:val="Bodytext140"/>
    <w:rsid w:val="003D723B"/>
    <w:rPr>
      <w:b/>
      <w:bCs/>
      <w:sz w:val="33"/>
      <w:szCs w:val="33"/>
      <w:shd w:val="clear" w:color="auto" w:fill="FFFFFF"/>
    </w:rPr>
  </w:style>
  <w:style w:type="character" w:customStyle="1" w:styleId="Bodytext15">
    <w:name w:val="Body text (15)_"/>
    <w:basedOn w:val="DefaultParagraphFont"/>
    <w:link w:val="Bodytext150"/>
    <w:rsid w:val="003D723B"/>
    <w:rPr>
      <w:b/>
      <w:bCs/>
      <w:i/>
      <w:iCs/>
      <w:spacing w:val="-2"/>
      <w:sz w:val="33"/>
      <w:szCs w:val="33"/>
      <w:shd w:val="clear" w:color="auto" w:fill="FFFFFF"/>
    </w:rPr>
  </w:style>
  <w:style w:type="character" w:customStyle="1" w:styleId="Bodytext15NotItalic">
    <w:name w:val="Body text (15) + Not Italic"/>
    <w:aliases w:val="Spacing 0 pt68"/>
    <w:basedOn w:val="Bodytext15"/>
    <w:rsid w:val="003D723B"/>
  </w:style>
  <w:style w:type="character" w:customStyle="1" w:styleId="Bodytext1517pt">
    <w:name w:val="Body text (15) + 17 pt"/>
    <w:aliases w:val="Not Italic7,Spacing 0 pt67"/>
    <w:basedOn w:val="Bodytext15"/>
    <w:rsid w:val="003D723B"/>
    <w:rPr>
      <w:sz w:val="34"/>
      <w:szCs w:val="34"/>
    </w:rPr>
  </w:style>
  <w:style w:type="character" w:customStyle="1" w:styleId="TOC6Char">
    <w:name w:val="TOC 6 Char"/>
    <w:basedOn w:val="DefaultParagraphFont"/>
    <w:link w:val="TOC6"/>
    <w:rsid w:val="003D723B"/>
    <w:rPr>
      <w:b/>
      <w:bCs/>
      <w:sz w:val="19"/>
      <w:szCs w:val="19"/>
      <w:shd w:val="clear" w:color="auto" w:fill="FFFFFF"/>
    </w:rPr>
  </w:style>
  <w:style w:type="character" w:customStyle="1" w:styleId="Tableofcontents5">
    <w:name w:val="Table of contents (5)_"/>
    <w:basedOn w:val="DefaultParagraphFont"/>
    <w:link w:val="Tableofcontents50"/>
    <w:rsid w:val="003D723B"/>
    <w:rPr>
      <w:spacing w:val="-2"/>
      <w:shd w:val="clear" w:color="auto" w:fill="FFFFFF"/>
    </w:rPr>
  </w:style>
  <w:style w:type="character" w:customStyle="1" w:styleId="Tableofcontents6">
    <w:name w:val="Table of contents (6)_"/>
    <w:basedOn w:val="DefaultParagraphFont"/>
    <w:link w:val="Tableofcontents60"/>
    <w:rsid w:val="003D723B"/>
    <w:rPr>
      <w:b/>
      <w:bCs/>
      <w:spacing w:val="-2"/>
      <w:shd w:val="clear" w:color="auto" w:fill="FFFFFF"/>
    </w:rPr>
  </w:style>
  <w:style w:type="character" w:customStyle="1" w:styleId="Tableofcontents7">
    <w:name w:val="Table of contents (7)_"/>
    <w:basedOn w:val="DefaultParagraphFont"/>
    <w:link w:val="Tableofcontents70"/>
    <w:rsid w:val="003D723B"/>
    <w:rPr>
      <w:i/>
      <w:iCs/>
      <w:spacing w:val="-2"/>
      <w:sz w:val="19"/>
      <w:szCs w:val="19"/>
      <w:shd w:val="clear" w:color="auto" w:fill="FFFFFF"/>
    </w:rPr>
  </w:style>
  <w:style w:type="character" w:customStyle="1" w:styleId="Tableofcontents7NotItalic">
    <w:name w:val="Table of contents (7) + Not Italic"/>
    <w:aliases w:val="Spacing 0 pt66"/>
    <w:basedOn w:val="Tableofcontents7"/>
    <w:rsid w:val="003D723B"/>
  </w:style>
  <w:style w:type="character" w:customStyle="1" w:styleId="Bodytext16">
    <w:name w:val="Body text (16)_"/>
    <w:basedOn w:val="DefaultParagraphFont"/>
    <w:link w:val="Bodytext160"/>
    <w:rsid w:val="003D723B"/>
    <w:rPr>
      <w:b/>
      <w:bCs/>
      <w:spacing w:val="-6"/>
      <w:sz w:val="25"/>
      <w:szCs w:val="25"/>
      <w:shd w:val="clear" w:color="auto" w:fill="FFFFFF"/>
    </w:rPr>
  </w:style>
  <w:style w:type="character" w:customStyle="1" w:styleId="Bodytext16135pt">
    <w:name w:val="Body text (16) + 13.5 pt"/>
    <w:aliases w:val="Spacing 0 pt65"/>
    <w:basedOn w:val="Bodytext16"/>
    <w:rsid w:val="003D723B"/>
    <w:rPr>
      <w:spacing w:val="-7"/>
      <w:sz w:val="27"/>
      <w:szCs w:val="27"/>
    </w:rPr>
  </w:style>
  <w:style w:type="character" w:customStyle="1" w:styleId="BodytextSpacing0pt">
    <w:name w:val="Body text + Spacing 0 pt"/>
    <w:basedOn w:val="Bodytext"/>
    <w:rsid w:val="003D723B"/>
  </w:style>
  <w:style w:type="character" w:customStyle="1" w:styleId="BodytextItalic4">
    <w:name w:val="Body text + Italic4"/>
    <w:aliases w:val="Spacing 0 pt64"/>
    <w:basedOn w:val="Bodytext"/>
    <w:rsid w:val="003D723B"/>
    <w:rPr>
      <w:i/>
      <w:iCs/>
      <w:spacing w:val="-4"/>
    </w:rPr>
  </w:style>
  <w:style w:type="character" w:customStyle="1" w:styleId="HeaderorfooterSpacing0pt">
    <w:name w:val="Header or footer + Spacing 0 pt"/>
    <w:basedOn w:val="Headerorfooter"/>
    <w:rsid w:val="003D723B"/>
  </w:style>
  <w:style w:type="character" w:customStyle="1" w:styleId="Bodytext6Spacing0pt">
    <w:name w:val="Body text (6) + Spacing 0 pt"/>
    <w:basedOn w:val="Bodytext6"/>
    <w:rsid w:val="003D723B"/>
    <w:rPr>
      <w:spacing w:val="0"/>
    </w:rPr>
  </w:style>
  <w:style w:type="character" w:customStyle="1" w:styleId="Bodytext83">
    <w:name w:val="Body text (8)3"/>
    <w:basedOn w:val="Bodytext8"/>
    <w:rsid w:val="003D723B"/>
  </w:style>
  <w:style w:type="character" w:customStyle="1" w:styleId="Bodytext8NotItalic1">
    <w:name w:val="Body text (8) + Not Italic1"/>
    <w:aliases w:val="Spacing 0 pt63"/>
    <w:basedOn w:val="Bodytext8"/>
    <w:rsid w:val="003D723B"/>
  </w:style>
  <w:style w:type="character" w:customStyle="1" w:styleId="Bodytext6NotBold2">
    <w:name w:val="Body text (6) + Not Bold2"/>
    <w:aliases w:val="Spacing 0 pt62"/>
    <w:basedOn w:val="Bodytext6"/>
    <w:rsid w:val="003D723B"/>
  </w:style>
  <w:style w:type="character" w:customStyle="1" w:styleId="TablecaptionSpacing0pt">
    <w:name w:val="Table caption + Spacing 0 pt"/>
    <w:basedOn w:val="Tablecaption"/>
    <w:rsid w:val="003D723B"/>
  </w:style>
  <w:style w:type="character" w:customStyle="1" w:styleId="BodytextBold1">
    <w:name w:val="Body text + Bold1"/>
    <w:aliases w:val="Spacing 0 pt61"/>
    <w:basedOn w:val="Bodytext"/>
    <w:rsid w:val="003D723B"/>
    <w:rPr>
      <w:b/>
      <w:bCs/>
      <w:spacing w:val="0"/>
    </w:rPr>
  </w:style>
  <w:style w:type="character" w:customStyle="1" w:styleId="BodytextItalic3">
    <w:name w:val="Body text + Italic3"/>
    <w:aliases w:val="Spacing 0 pt60"/>
    <w:basedOn w:val="Bodytext"/>
    <w:rsid w:val="003D723B"/>
    <w:rPr>
      <w:i/>
      <w:iCs/>
      <w:spacing w:val="-3"/>
    </w:rPr>
  </w:style>
  <w:style w:type="character" w:customStyle="1" w:styleId="Footnote8pt">
    <w:name w:val="Footnote + 8 pt"/>
    <w:aliases w:val="Not Italic6,Spacing 0 pt59"/>
    <w:basedOn w:val="Footnote"/>
    <w:rsid w:val="003D723B"/>
    <w:rPr>
      <w:spacing w:val="3"/>
      <w:sz w:val="16"/>
      <w:szCs w:val="16"/>
    </w:rPr>
  </w:style>
  <w:style w:type="character" w:customStyle="1" w:styleId="FootnoteSpacing0pt">
    <w:name w:val="Footnote + Spacing 0 pt"/>
    <w:basedOn w:val="Footnote"/>
    <w:rsid w:val="003D723B"/>
    <w:rPr>
      <w:spacing w:val="-4"/>
    </w:rPr>
  </w:style>
  <w:style w:type="character" w:customStyle="1" w:styleId="Heading42">
    <w:name w:val="Heading #4 (2)_"/>
    <w:basedOn w:val="DefaultParagraphFont"/>
    <w:link w:val="Heading420"/>
    <w:rsid w:val="003D723B"/>
    <w:rPr>
      <w:sz w:val="23"/>
      <w:szCs w:val="23"/>
      <w:shd w:val="clear" w:color="auto" w:fill="FFFFFF"/>
    </w:rPr>
  </w:style>
  <w:style w:type="character" w:customStyle="1" w:styleId="Bodytext17">
    <w:name w:val="Body text (17)_"/>
    <w:basedOn w:val="DefaultParagraphFont"/>
    <w:link w:val="Bodytext170"/>
    <w:rsid w:val="003D723B"/>
    <w:rPr>
      <w:b/>
      <w:bCs/>
      <w:spacing w:val="2"/>
      <w:shd w:val="clear" w:color="auto" w:fill="FFFFFF"/>
    </w:rPr>
  </w:style>
  <w:style w:type="character" w:customStyle="1" w:styleId="Bodytext18">
    <w:name w:val="Body text (18)_"/>
    <w:basedOn w:val="DefaultParagraphFont"/>
    <w:link w:val="Bodytext180"/>
    <w:rsid w:val="003D723B"/>
    <w:rPr>
      <w:b/>
      <w:bCs/>
      <w:spacing w:val="-2"/>
      <w:sz w:val="15"/>
      <w:szCs w:val="15"/>
      <w:shd w:val="clear" w:color="auto" w:fill="FFFFFF"/>
    </w:rPr>
  </w:style>
  <w:style w:type="character" w:customStyle="1" w:styleId="Bodytext75pt">
    <w:name w:val="Body text + 7.5 pt"/>
    <w:aliases w:val="Spacing 0 pt58"/>
    <w:basedOn w:val="Bodytext"/>
    <w:rsid w:val="003D723B"/>
    <w:rPr>
      <w:sz w:val="15"/>
      <w:szCs w:val="15"/>
    </w:rPr>
  </w:style>
  <w:style w:type="character" w:customStyle="1" w:styleId="Bodytext7pt">
    <w:name w:val="Body text + 7 pt"/>
    <w:aliases w:val="Spacing 0 pt57"/>
    <w:basedOn w:val="Bodytext"/>
    <w:rsid w:val="003D723B"/>
    <w:rPr>
      <w:spacing w:val="2"/>
      <w:sz w:val="14"/>
      <w:szCs w:val="14"/>
    </w:rPr>
  </w:style>
  <w:style w:type="character" w:customStyle="1" w:styleId="HeaderorfooterSpacing0pt3">
    <w:name w:val="Header or footer + Spacing 0 pt3"/>
    <w:basedOn w:val="Headerorfooter"/>
    <w:rsid w:val="003D723B"/>
    <w:rPr>
      <w:u w:val="single"/>
    </w:rPr>
  </w:style>
  <w:style w:type="character" w:customStyle="1" w:styleId="Bodytext12Spacing0pt">
    <w:name w:val="Body text (12) + Spacing 0 pt"/>
    <w:basedOn w:val="Bodytext12"/>
    <w:rsid w:val="003D723B"/>
    <w:rPr>
      <w:spacing w:val="-3"/>
    </w:rPr>
  </w:style>
  <w:style w:type="character" w:customStyle="1" w:styleId="Bodytext1210pt">
    <w:name w:val="Body text (12) + 10 pt"/>
    <w:aliases w:val="Italic20,Spacing 1 pt"/>
    <w:basedOn w:val="Bodytext12"/>
    <w:rsid w:val="003D723B"/>
    <w:rPr>
      <w:i/>
      <w:iCs/>
      <w:spacing w:val="22"/>
      <w:sz w:val="20"/>
      <w:szCs w:val="20"/>
    </w:rPr>
  </w:style>
  <w:style w:type="character" w:customStyle="1" w:styleId="Headerorfooter2Spacing0pt">
    <w:name w:val="Header or footer (2) + Spacing 0 pt"/>
    <w:basedOn w:val="Headerorfooter2"/>
    <w:rsid w:val="003D723B"/>
    <w:rPr>
      <w:spacing w:val="0"/>
    </w:rPr>
  </w:style>
  <w:style w:type="character" w:customStyle="1" w:styleId="BodytextItalic2">
    <w:name w:val="Body text + Italic2"/>
    <w:aliases w:val="Spacing 0 pt56"/>
    <w:basedOn w:val="Bodytext"/>
    <w:rsid w:val="003D723B"/>
    <w:rPr>
      <w:i/>
      <w:iCs/>
      <w:noProof/>
      <w:spacing w:val="-4"/>
      <w:u w:val="single"/>
    </w:rPr>
  </w:style>
  <w:style w:type="character" w:customStyle="1" w:styleId="Footnote2">
    <w:name w:val="Footnote (2)_"/>
    <w:basedOn w:val="DefaultParagraphFont"/>
    <w:link w:val="Footnote20"/>
    <w:rsid w:val="003D723B"/>
    <w:rPr>
      <w:b/>
      <w:bCs/>
      <w:spacing w:val="-2"/>
      <w:sz w:val="15"/>
      <w:szCs w:val="15"/>
      <w:shd w:val="clear" w:color="auto" w:fill="FFFFFF"/>
    </w:rPr>
  </w:style>
  <w:style w:type="character" w:customStyle="1" w:styleId="Bodytext82">
    <w:name w:val="Body text (8)2"/>
    <w:basedOn w:val="Bodytext8"/>
    <w:rsid w:val="003D723B"/>
    <w:rPr>
      <w:u w:val="single"/>
    </w:rPr>
  </w:style>
  <w:style w:type="character" w:customStyle="1" w:styleId="BodytextSpacing0pt1">
    <w:name w:val="Body text + Spacing 0 pt1"/>
    <w:basedOn w:val="Bodytext"/>
    <w:rsid w:val="003D723B"/>
    <w:rPr>
      <w:u w:val="single"/>
    </w:rPr>
  </w:style>
  <w:style w:type="character" w:customStyle="1" w:styleId="TablecaptionItalic">
    <w:name w:val="Table caption + Italic"/>
    <w:aliases w:val="Spacing 0 pt55"/>
    <w:basedOn w:val="Tablecaption"/>
    <w:rsid w:val="003D723B"/>
    <w:rPr>
      <w:i/>
      <w:iCs/>
      <w:spacing w:val="-4"/>
    </w:rPr>
  </w:style>
  <w:style w:type="character" w:customStyle="1" w:styleId="TablecaptionSpacing0pt1">
    <w:name w:val="Table caption + Spacing 0 pt1"/>
    <w:basedOn w:val="Tablecaption"/>
    <w:rsid w:val="003D723B"/>
    <w:rPr>
      <w:u w:val="single"/>
    </w:rPr>
  </w:style>
  <w:style w:type="character" w:customStyle="1" w:styleId="Bodytext135pt1">
    <w:name w:val="Body text + 13.5 pt1"/>
    <w:aliases w:val="Bold18,Spacing 0 pt54"/>
    <w:basedOn w:val="Bodytext"/>
    <w:rsid w:val="003D723B"/>
    <w:rPr>
      <w:b/>
      <w:bCs/>
      <w:spacing w:val="-10"/>
      <w:sz w:val="27"/>
      <w:szCs w:val="27"/>
    </w:rPr>
  </w:style>
  <w:style w:type="character" w:customStyle="1" w:styleId="Bodytext95pt8">
    <w:name w:val="Body text + 9.5 pt8"/>
    <w:aliases w:val="Spacing 0 pt53"/>
    <w:basedOn w:val="Bodytext"/>
    <w:rsid w:val="003D723B"/>
    <w:rPr>
      <w:spacing w:val="0"/>
      <w:sz w:val="19"/>
      <w:szCs w:val="19"/>
    </w:rPr>
  </w:style>
  <w:style w:type="character" w:customStyle="1" w:styleId="Bodytext95pt7">
    <w:name w:val="Body text + 9.5 pt7"/>
    <w:aliases w:val="Italic19"/>
    <w:basedOn w:val="Bodytext"/>
    <w:rsid w:val="003D723B"/>
    <w:rPr>
      <w:i/>
      <w:iCs/>
      <w:sz w:val="19"/>
      <w:szCs w:val="19"/>
    </w:rPr>
  </w:style>
  <w:style w:type="character" w:customStyle="1" w:styleId="Bodytext10pt">
    <w:name w:val="Body text + 10 pt"/>
    <w:aliases w:val="Spacing 0 pt52"/>
    <w:basedOn w:val="Bodytext"/>
    <w:rsid w:val="003D723B"/>
    <w:rPr>
      <w:noProof/>
      <w:spacing w:val="-6"/>
      <w:sz w:val="20"/>
      <w:szCs w:val="20"/>
    </w:rPr>
  </w:style>
  <w:style w:type="character" w:customStyle="1" w:styleId="Bodytext10pt6">
    <w:name w:val="Body text + 10 pt6"/>
    <w:aliases w:val="Spacing 0 pt51"/>
    <w:basedOn w:val="Bodytext"/>
    <w:rsid w:val="003D723B"/>
    <w:rPr>
      <w:spacing w:val="-6"/>
      <w:sz w:val="20"/>
      <w:szCs w:val="20"/>
    </w:rPr>
  </w:style>
  <w:style w:type="character" w:customStyle="1" w:styleId="FootnoteSpacing0pt1">
    <w:name w:val="Footnote + Spacing 0 pt1"/>
    <w:basedOn w:val="Footnote"/>
    <w:rsid w:val="003D723B"/>
    <w:rPr>
      <w:spacing w:val="-4"/>
    </w:rPr>
  </w:style>
  <w:style w:type="character" w:customStyle="1" w:styleId="Bodytext19">
    <w:name w:val="Body text (19)_"/>
    <w:basedOn w:val="DefaultParagraphFont"/>
    <w:link w:val="Bodytext190"/>
    <w:rsid w:val="003D723B"/>
    <w:rPr>
      <w:rFonts w:ascii="CordiaUPC" w:hAnsi="CordiaUPC" w:cs="CordiaUPC"/>
      <w:b/>
      <w:bCs/>
      <w:noProof/>
      <w:sz w:val="37"/>
      <w:szCs w:val="37"/>
      <w:shd w:val="clear" w:color="auto" w:fill="FFFFFF"/>
    </w:rPr>
  </w:style>
  <w:style w:type="character" w:customStyle="1" w:styleId="Bodytext19TimesNewRoman">
    <w:name w:val="Body text (19) + Times New Roman"/>
    <w:aliases w:val="12 pt,Not Bold"/>
    <w:basedOn w:val="Bodytext19"/>
    <w:rsid w:val="003D723B"/>
    <w:rPr>
      <w:rFonts w:ascii="Times New Roman" w:hAnsi="Times New Roman" w:cs="Times New Roman"/>
      <w:sz w:val="24"/>
      <w:szCs w:val="24"/>
    </w:rPr>
  </w:style>
  <w:style w:type="character" w:customStyle="1" w:styleId="Bodytext200">
    <w:name w:val="Body text (20)_"/>
    <w:basedOn w:val="DefaultParagraphFont"/>
    <w:link w:val="Bodytext201"/>
    <w:rsid w:val="003D723B"/>
    <w:rPr>
      <w:rFonts w:ascii="CordiaUPC" w:hAnsi="CordiaUPC" w:cs="CordiaUPC"/>
      <w:b/>
      <w:bCs/>
      <w:noProof/>
      <w:sz w:val="37"/>
      <w:szCs w:val="37"/>
      <w:shd w:val="clear" w:color="auto" w:fill="FFFFFF"/>
    </w:rPr>
  </w:style>
  <w:style w:type="character" w:customStyle="1" w:styleId="Bodytext20TimesNewRoman">
    <w:name w:val="Body text (20) + Times New Roman"/>
    <w:aliases w:val="12.5 pt"/>
    <w:basedOn w:val="Bodytext200"/>
    <w:rsid w:val="003D723B"/>
    <w:rPr>
      <w:rFonts w:ascii="Times New Roman" w:hAnsi="Times New Roman" w:cs="Times New Roman"/>
      <w:sz w:val="25"/>
      <w:szCs w:val="25"/>
    </w:rPr>
  </w:style>
  <w:style w:type="character" w:customStyle="1" w:styleId="Bodytext12135pt">
    <w:name w:val="Body text (12) + 13.5 pt"/>
    <w:aliases w:val="Bold17,Spacing 0 pt50"/>
    <w:basedOn w:val="Bodytext12"/>
    <w:rsid w:val="003D723B"/>
    <w:rPr>
      <w:b/>
      <w:bCs/>
      <w:spacing w:val="-10"/>
      <w:sz w:val="27"/>
      <w:szCs w:val="27"/>
    </w:rPr>
  </w:style>
  <w:style w:type="character" w:customStyle="1" w:styleId="Heading33">
    <w:name w:val="Heading #3 (3)_"/>
    <w:basedOn w:val="DefaultParagraphFont"/>
    <w:link w:val="Heading330"/>
    <w:rsid w:val="003D723B"/>
    <w:rPr>
      <w:b/>
      <w:bCs/>
      <w:spacing w:val="-4"/>
      <w:sz w:val="27"/>
      <w:szCs w:val="27"/>
      <w:shd w:val="clear" w:color="auto" w:fill="FFFFFF"/>
    </w:rPr>
  </w:style>
  <w:style w:type="character" w:customStyle="1" w:styleId="Heading3317pt">
    <w:name w:val="Heading #3 (3) + 17 pt"/>
    <w:aliases w:val="Spacing 0 pt49"/>
    <w:basedOn w:val="Heading33"/>
    <w:rsid w:val="003D723B"/>
    <w:rPr>
      <w:spacing w:val="-7"/>
      <w:sz w:val="34"/>
      <w:szCs w:val="34"/>
    </w:rPr>
  </w:style>
  <w:style w:type="character" w:customStyle="1" w:styleId="Bodytext8pt">
    <w:name w:val="Body text + 8 pt"/>
    <w:aliases w:val="Spacing 0 pt48"/>
    <w:basedOn w:val="Bodytext"/>
    <w:rsid w:val="003D723B"/>
    <w:rPr>
      <w:spacing w:val="3"/>
      <w:sz w:val="16"/>
      <w:szCs w:val="16"/>
    </w:rPr>
  </w:style>
  <w:style w:type="character" w:customStyle="1" w:styleId="Bodytext85pt">
    <w:name w:val="Body text + 8.5 pt"/>
    <w:aliases w:val="Italic18,Spacing 0 pt47"/>
    <w:basedOn w:val="Bodytext"/>
    <w:rsid w:val="003D723B"/>
    <w:rPr>
      <w:i/>
      <w:iCs/>
      <w:spacing w:val="-4"/>
      <w:sz w:val="17"/>
      <w:szCs w:val="17"/>
    </w:rPr>
  </w:style>
  <w:style w:type="character" w:customStyle="1" w:styleId="BodytextVerdana2">
    <w:name w:val="Body text + Verdana2"/>
    <w:aliases w:val="11 pt1,Spacing 0 pt46"/>
    <w:basedOn w:val="Bodytext"/>
    <w:rsid w:val="003D723B"/>
    <w:rPr>
      <w:rFonts w:ascii="Verdana" w:hAnsi="Verdana" w:cs="Verdana"/>
      <w:noProof/>
      <w:spacing w:val="0"/>
      <w:sz w:val="22"/>
      <w:szCs w:val="22"/>
    </w:rPr>
  </w:style>
  <w:style w:type="character" w:customStyle="1" w:styleId="BodytextSegoeUI">
    <w:name w:val="Body text + Segoe UI"/>
    <w:aliases w:val="7.5 pt,Bold16,Spacing 1 pt4"/>
    <w:basedOn w:val="Bodytext"/>
    <w:rsid w:val="003D723B"/>
    <w:rPr>
      <w:rFonts w:ascii="Segoe UI" w:hAnsi="Segoe UI" w:cs="Segoe UI"/>
      <w:b/>
      <w:bCs/>
      <w:spacing w:val="39"/>
      <w:sz w:val="15"/>
      <w:szCs w:val="15"/>
    </w:rPr>
  </w:style>
  <w:style w:type="character" w:customStyle="1" w:styleId="Footnote3">
    <w:name w:val="Footnote (3)_"/>
    <w:basedOn w:val="DefaultParagraphFont"/>
    <w:link w:val="Footnote30"/>
    <w:rsid w:val="003D723B"/>
    <w:rPr>
      <w:sz w:val="23"/>
      <w:szCs w:val="23"/>
      <w:shd w:val="clear" w:color="auto" w:fill="FFFFFF"/>
    </w:rPr>
  </w:style>
  <w:style w:type="character" w:customStyle="1" w:styleId="Footnote4">
    <w:name w:val="Footnote (4)_"/>
    <w:basedOn w:val="DefaultParagraphFont"/>
    <w:link w:val="Footnote40"/>
    <w:rsid w:val="003D723B"/>
    <w:rPr>
      <w:i/>
      <w:iCs/>
      <w:spacing w:val="-4"/>
      <w:sz w:val="23"/>
      <w:szCs w:val="23"/>
      <w:shd w:val="clear" w:color="auto" w:fill="FFFFFF"/>
    </w:rPr>
  </w:style>
  <w:style w:type="character" w:customStyle="1" w:styleId="Bodytext4Spacing0pt">
    <w:name w:val="Body text (4) + Spacing 0 pt"/>
    <w:basedOn w:val="Bodytext4"/>
    <w:rsid w:val="003D723B"/>
    <w:rPr>
      <w:spacing w:val="0"/>
    </w:rPr>
  </w:style>
  <w:style w:type="character" w:customStyle="1" w:styleId="Bodytext21">
    <w:name w:val="Body text (21)_"/>
    <w:basedOn w:val="DefaultParagraphFont"/>
    <w:link w:val="Bodytext210"/>
    <w:rsid w:val="003D723B"/>
    <w:rPr>
      <w:shd w:val="clear" w:color="auto" w:fill="FFFFFF"/>
    </w:rPr>
  </w:style>
  <w:style w:type="character" w:customStyle="1" w:styleId="Bodytext95pt6">
    <w:name w:val="Body text + 9.5 pt6"/>
    <w:aliases w:val="Bold15,Spacing 0 pt45"/>
    <w:basedOn w:val="Bodytext"/>
    <w:rsid w:val="003D723B"/>
    <w:rPr>
      <w:b/>
      <w:bCs/>
      <w:spacing w:val="1"/>
      <w:sz w:val="19"/>
      <w:szCs w:val="19"/>
    </w:rPr>
  </w:style>
  <w:style w:type="character" w:customStyle="1" w:styleId="Bodytext10pt5">
    <w:name w:val="Body text + 10 pt5"/>
    <w:aliases w:val="Spacing 0 pt44"/>
    <w:basedOn w:val="Bodytext"/>
    <w:rsid w:val="003D723B"/>
    <w:rPr>
      <w:sz w:val="20"/>
      <w:szCs w:val="20"/>
    </w:rPr>
  </w:style>
  <w:style w:type="character" w:customStyle="1" w:styleId="Bodytext10pt4">
    <w:name w:val="Body text + 10 pt4"/>
    <w:aliases w:val="Italic17"/>
    <w:basedOn w:val="Bodytext"/>
    <w:rsid w:val="003D723B"/>
    <w:rPr>
      <w:i/>
      <w:iCs/>
      <w:sz w:val="20"/>
      <w:szCs w:val="20"/>
    </w:rPr>
  </w:style>
  <w:style w:type="character" w:customStyle="1" w:styleId="BodytextVerdana1">
    <w:name w:val="Body text + Verdana1"/>
    <w:aliases w:val="4 pt2,Spacing 0 pt43"/>
    <w:basedOn w:val="Bodytext"/>
    <w:rsid w:val="003D723B"/>
    <w:rPr>
      <w:rFonts w:ascii="Verdana" w:hAnsi="Verdana" w:cs="Verdana"/>
      <w:spacing w:val="2"/>
      <w:sz w:val="8"/>
      <w:szCs w:val="8"/>
    </w:rPr>
  </w:style>
  <w:style w:type="character" w:customStyle="1" w:styleId="Heading40">
    <w:name w:val="Heading #4_"/>
    <w:basedOn w:val="DefaultParagraphFont"/>
    <w:link w:val="Heading41"/>
    <w:rsid w:val="003D723B"/>
    <w:rPr>
      <w:i/>
      <w:iCs/>
      <w:spacing w:val="-4"/>
      <w:sz w:val="23"/>
      <w:szCs w:val="23"/>
      <w:shd w:val="clear" w:color="auto" w:fill="FFFFFF"/>
    </w:rPr>
  </w:style>
  <w:style w:type="character" w:customStyle="1" w:styleId="Heading4NotItalic">
    <w:name w:val="Heading #4 + Not Italic"/>
    <w:aliases w:val="Spacing 0 pt42"/>
    <w:basedOn w:val="Heading40"/>
    <w:rsid w:val="003D723B"/>
  </w:style>
  <w:style w:type="character" w:customStyle="1" w:styleId="Footnote285pt">
    <w:name w:val="Footnote (2) + 8.5 pt"/>
    <w:aliases w:val="Not Bold7,Italic16,Spacing 0 pt41"/>
    <w:basedOn w:val="Footnote2"/>
    <w:rsid w:val="003D723B"/>
    <w:rPr>
      <w:i/>
      <w:iCs/>
      <w:spacing w:val="-4"/>
      <w:sz w:val="17"/>
      <w:szCs w:val="17"/>
    </w:rPr>
  </w:style>
  <w:style w:type="character" w:customStyle="1" w:styleId="Tablecaption4">
    <w:name w:val="Table caption (4)_"/>
    <w:basedOn w:val="DefaultParagraphFont"/>
    <w:link w:val="Tablecaption40"/>
    <w:rsid w:val="003D723B"/>
    <w:rPr>
      <w:b/>
      <w:bCs/>
      <w:sz w:val="23"/>
      <w:szCs w:val="23"/>
      <w:shd w:val="clear" w:color="auto" w:fill="FFFFFF"/>
    </w:rPr>
  </w:style>
  <w:style w:type="character" w:customStyle="1" w:styleId="Headerorfooter5">
    <w:name w:val="Header or footer (5)_"/>
    <w:basedOn w:val="DefaultParagraphFont"/>
    <w:link w:val="Headerorfooter50"/>
    <w:rsid w:val="003D723B"/>
    <w:rPr>
      <w:rFonts w:ascii="Consolas" w:hAnsi="Consolas" w:cs="Consolas"/>
      <w:i/>
      <w:iCs/>
      <w:sz w:val="9"/>
      <w:szCs w:val="9"/>
      <w:shd w:val="clear" w:color="auto" w:fill="FFFFFF"/>
    </w:rPr>
  </w:style>
  <w:style w:type="character" w:customStyle="1" w:styleId="Headerorfooter2Spacing0pt1">
    <w:name w:val="Header or footer (2) + Spacing 0 pt1"/>
    <w:basedOn w:val="Headerorfooter2"/>
    <w:rsid w:val="003D723B"/>
    <w:rPr>
      <w:spacing w:val="0"/>
      <w:u w:val="single"/>
    </w:rPr>
  </w:style>
  <w:style w:type="character" w:customStyle="1" w:styleId="Tablecaption2Spacing0pt">
    <w:name w:val="Table caption (2) + Spacing 0 pt"/>
    <w:basedOn w:val="Tablecaption2"/>
    <w:rsid w:val="003D723B"/>
    <w:rPr>
      <w:noProof/>
      <w:spacing w:val="0"/>
    </w:rPr>
  </w:style>
  <w:style w:type="character" w:customStyle="1" w:styleId="Tablecaption2Spacing0pt1">
    <w:name w:val="Table caption (2) + Spacing 0 pt1"/>
    <w:basedOn w:val="Tablecaption2"/>
    <w:rsid w:val="003D723B"/>
    <w:rPr>
      <w:spacing w:val="0"/>
      <w:u w:val="single"/>
    </w:rPr>
  </w:style>
  <w:style w:type="character" w:customStyle="1" w:styleId="Bodytext95pt5">
    <w:name w:val="Body text + 9.5 pt5"/>
    <w:aliases w:val="Bold14,Spacing 0 pt40"/>
    <w:basedOn w:val="Bodytext"/>
    <w:rsid w:val="003D723B"/>
    <w:rPr>
      <w:b/>
      <w:bCs/>
      <w:sz w:val="19"/>
      <w:szCs w:val="19"/>
    </w:rPr>
  </w:style>
  <w:style w:type="character" w:customStyle="1" w:styleId="Bodytext95pt4">
    <w:name w:val="Body text + 9.5 pt4"/>
    <w:aliases w:val="Bold13,Spacing 0 pt39"/>
    <w:basedOn w:val="Bodytext"/>
    <w:rsid w:val="003D723B"/>
    <w:rPr>
      <w:b/>
      <w:bCs/>
      <w:sz w:val="19"/>
      <w:szCs w:val="19"/>
    </w:rPr>
  </w:style>
  <w:style w:type="character" w:customStyle="1" w:styleId="Bodytext55pt">
    <w:name w:val="Body text + 5.5 pt"/>
    <w:aliases w:val="Bold12,Spacing 1 pt3"/>
    <w:basedOn w:val="Bodytext"/>
    <w:rsid w:val="003D723B"/>
    <w:rPr>
      <w:b/>
      <w:bCs/>
      <w:spacing w:val="25"/>
      <w:sz w:val="11"/>
      <w:szCs w:val="11"/>
    </w:rPr>
  </w:style>
  <w:style w:type="character" w:customStyle="1" w:styleId="Bodytext11NotItalic1">
    <w:name w:val="Body text (11) + Not Italic1"/>
    <w:aliases w:val="Spacing 0 pt38"/>
    <w:basedOn w:val="Bodytext11"/>
    <w:rsid w:val="003D723B"/>
  </w:style>
  <w:style w:type="character" w:customStyle="1" w:styleId="Bodytext11Spacing0pt">
    <w:name w:val="Body text (11) + Spacing 0 pt"/>
    <w:basedOn w:val="Bodytext11"/>
    <w:rsid w:val="003D723B"/>
    <w:rPr>
      <w:spacing w:val="-3"/>
    </w:rPr>
  </w:style>
  <w:style w:type="character" w:customStyle="1" w:styleId="Bodytext10pt3">
    <w:name w:val="Body text + 10 pt3"/>
    <w:basedOn w:val="Bodytext"/>
    <w:rsid w:val="003D723B"/>
    <w:rPr>
      <w:sz w:val="20"/>
      <w:szCs w:val="20"/>
    </w:rPr>
  </w:style>
  <w:style w:type="character" w:customStyle="1" w:styleId="Bodytext22">
    <w:name w:val="Body text (22)_"/>
    <w:basedOn w:val="DefaultParagraphFont"/>
    <w:link w:val="Bodytext220"/>
    <w:rsid w:val="003D723B"/>
    <w:rPr>
      <w:i/>
      <w:iCs/>
      <w:spacing w:val="-6"/>
      <w:sz w:val="25"/>
      <w:szCs w:val="25"/>
      <w:shd w:val="clear" w:color="auto" w:fill="FFFFFF"/>
    </w:rPr>
  </w:style>
  <w:style w:type="character" w:customStyle="1" w:styleId="Bodytext22115pt">
    <w:name w:val="Body text (22) + 11.5 pt"/>
    <w:aliases w:val="Bold11,Not Italic5,Spacing 0 pt37"/>
    <w:basedOn w:val="Bodytext22"/>
    <w:rsid w:val="003D723B"/>
    <w:rPr>
      <w:b/>
      <w:bCs/>
      <w:spacing w:val="0"/>
      <w:sz w:val="23"/>
      <w:szCs w:val="23"/>
    </w:rPr>
  </w:style>
  <w:style w:type="character" w:customStyle="1" w:styleId="Footnote5">
    <w:name w:val="Footnote (5)_"/>
    <w:basedOn w:val="DefaultParagraphFont"/>
    <w:link w:val="Footnote50"/>
    <w:rsid w:val="003D723B"/>
    <w:rPr>
      <w:i/>
      <w:iCs/>
      <w:spacing w:val="-4"/>
      <w:sz w:val="17"/>
      <w:szCs w:val="17"/>
      <w:shd w:val="clear" w:color="auto" w:fill="FFFFFF"/>
    </w:rPr>
  </w:style>
  <w:style w:type="character" w:customStyle="1" w:styleId="Footnote6">
    <w:name w:val="Footnote (6)_"/>
    <w:basedOn w:val="DefaultParagraphFont"/>
    <w:link w:val="Footnote60"/>
    <w:rsid w:val="003D723B"/>
    <w:rPr>
      <w:rFonts w:ascii="CordiaUPC" w:hAnsi="CordiaUPC" w:cs="CordiaUPC"/>
      <w:noProof/>
      <w:sz w:val="13"/>
      <w:szCs w:val="13"/>
      <w:shd w:val="clear" w:color="auto" w:fill="FFFFFF"/>
    </w:rPr>
  </w:style>
  <w:style w:type="character" w:customStyle="1" w:styleId="Headerorfooter6">
    <w:name w:val="Header or footer (6)_"/>
    <w:basedOn w:val="DefaultParagraphFont"/>
    <w:link w:val="Headerorfooter60"/>
    <w:rsid w:val="003D723B"/>
    <w:rPr>
      <w:rFonts w:ascii="Segoe UI" w:hAnsi="Segoe UI" w:cs="Segoe UI"/>
      <w:noProof/>
      <w:w w:val="150"/>
      <w:sz w:val="8"/>
      <w:szCs w:val="8"/>
      <w:shd w:val="clear" w:color="auto" w:fill="FFFFFF"/>
    </w:rPr>
  </w:style>
  <w:style w:type="character" w:customStyle="1" w:styleId="Bodytext22NotItalic">
    <w:name w:val="Body text (22) + Not Italic"/>
    <w:aliases w:val="Spacing 0 pt36"/>
    <w:basedOn w:val="Bodytext22"/>
    <w:rsid w:val="003D723B"/>
    <w:rPr>
      <w:spacing w:val="-3"/>
    </w:rPr>
  </w:style>
  <w:style w:type="character" w:customStyle="1" w:styleId="Bodytext23">
    <w:name w:val="Body text (23)_"/>
    <w:basedOn w:val="DefaultParagraphFont"/>
    <w:link w:val="Bodytext230"/>
    <w:rsid w:val="003D723B"/>
    <w:rPr>
      <w:i/>
      <w:iCs/>
      <w:spacing w:val="-4"/>
      <w:sz w:val="17"/>
      <w:szCs w:val="17"/>
      <w:shd w:val="clear" w:color="auto" w:fill="FFFFFF"/>
    </w:rPr>
  </w:style>
  <w:style w:type="character" w:customStyle="1" w:styleId="Bodytext24">
    <w:name w:val="Body text (24)_"/>
    <w:basedOn w:val="DefaultParagraphFont"/>
    <w:link w:val="Bodytext240"/>
    <w:rsid w:val="003D723B"/>
    <w:rPr>
      <w:rFonts w:ascii="Segoe UI" w:hAnsi="Segoe UI" w:cs="Segoe UI"/>
      <w:i/>
      <w:iCs/>
      <w:noProof/>
      <w:sz w:val="14"/>
      <w:szCs w:val="14"/>
      <w:shd w:val="clear" w:color="auto" w:fill="FFFFFF"/>
    </w:rPr>
  </w:style>
  <w:style w:type="character" w:customStyle="1" w:styleId="Bodytext812pt">
    <w:name w:val="Body text (8) + 12 pt"/>
    <w:aliases w:val="Bold10,Spacing 0 pt35"/>
    <w:basedOn w:val="Bodytext8"/>
    <w:rsid w:val="003D723B"/>
    <w:rPr>
      <w:b/>
      <w:bCs/>
      <w:spacing w:val="14"/>
      <w:sz w:val="24"/>
      <w:szCs w:val="24"/>
    </w:rPr>
  </w:style>
  <w:style w:type="character" w:customStyle="1" w:styleId="Bodytext45pt">
    <w:name w:val="Body text + 4.5 pt"/>
    <w:aliases w:val="Italic15,Spacing 0 pt34"/>
    <w:basedOn w:val="Bodytext"/>
    <w:rsid w:val="003D723B"/>
    <w:rPr>
      <w:i/>
      <w:iCs/>
      <w:spacing w:val="19"/>
      <w:sz w:val="9"/>
      <w:szCs w:val="9"/>
    </w:rPr>
  </w:style>
  <w:style w:type="character" w:customStyle="1" w:styleId="Bodytext9pt">
    <w:name w:val="Body text + 9 pt"/>
    <w:aliases w:val="Bold9,Italic14,Spacing 0 pt33"/>
    <w:basedOn w:val="Bodytext"/>
    <w:rsid w:val="003D723B"/>
    <w:rPr>
      <w:b/>
      <w:bCs/>
      <w:i/>
      <w:iCs/>
      <w:spacing w:val="2"/>
      <w:sz w:val="18"/>
      <w:szCs w:val="18"/>
    </w:rPr>
  </w:style>
  <w:style w:type="character" w:customStyle="1" w:styleId="Bodytext55pt1">
    <w:name w:val="Body text + 5.5 pt1"/>
    <w:aliases w:val="Small Caps,Spacing 0 pt32"/>
    <w:basedOn w:val="Bodytext"/>
    <w:rsid w:val="003D723B"/>
    <w:rPr>
      <w:smallCaps/>
      <w:spacing w:val="-3"/>
      <w:sz w:val="11"/>
      <w:szCs w:val="11"/>
    </w:rPr>
  </w:style>
  <w:style w:type="character" w:customStyle="1" w:styleId="Bodytext95pt3">
    <w:name w:val="Body text + 9.5 pt3"/>
    <w:aliases w:val="Spacing 0 pt31"/>
    <w:basedOn w:val="Bodytext"/>
    <w:rsid w:val="003D723B"/>
    <w:rPr>
      <w:sz w:val="19"/>
      <w:szCs w:val="19"/>
    </w:rPr>
  </w:style>
  <w:style w:type="character" w:customStyle="1" w:styleId="HeaderorfooterSpacing0pt2">
    <w:name w:val="Header or footer + Spacing 0 pt2"/>
    <w:basedOn w:val="Headerorfooter"/>
    <w:rsid w:val="003D723B"/>
    <w:rPr>
      <w:spacing w:val="1"/>
    </w:rPr>
  </w:style>
  <w:style w:type="character" w:customStyle="1" w:styleId="Bodytext95pt2">
    <w:name w:val="Body text + 9.5 pt2"/>
    <w:aliases w:val="Italic13,Spacing 1 pt2"/>
    <w:basedOn w:val="Bodytext"/>
    <w:rsid w:val="003D723B"/>
    <w:rPr>
      <w:i/>
      <w:iCs/>
      <w:spacing w:val="28"/>
      <w:sz w:val="19"/>
      <w:szCs w:val="19"/>
    </w:rPr>
  </w:style>
  <w:style w:type="character" w:customStyle="1" w:styleId="Bodytext10pt2">
    <w:name w:val="Body text + 10 pt2"/>
    <w:aliases w:val="Italic12,Spacing 0 pt30"/>
    <w:basedOn w:val="Bodytext"/>
    <w:rsid w:val="003D723B"/>
    <w:rPr>
      <w:i/>
      <w:iCs/>
      <w:spacing w:val="-8"/>
      <w:sz w:val="20"/>
      <w:szCs w:val="20"/>
    </w:rPr>
  </w:style>
  <w:style w:type="character" w:customStyle="1" w:styleId="Bodytext8Spacing0pt">
    <w:name w:val="Body text (8) + Spacing 0 pt"/>
    <w:basedOn w:val="Bodytext8"/>
    <w:rsid w:val="003D723B"/>
    <w:rPr>
      <w:spacing w:val="1"/>
      <w:u w:val="single"/>
    </w:rPr>
  </w:style>
  <w:style w:type="character" w:customStyle="1" w:styleId="Bodytext8Spacing0pt1">
    <w:name w:val="Body text (8) + Spacing 0 pt1"/>
    <w:basedOn w:val="Bodytext8"/>
    <w:rsid w:val="003D723B"/>
    <w:rPr>
      <w:spacing w:val="1"/>
    </w:rPr>
  </w:style>
  <w:style w:type="character" w:customStyle="1" w:styleId="Bodytext875pt">
    <w:name w:val="Body text (8) + 7.5 pt"/>
    <w:aliases w:val="Bold8,Not Italic4,Spacing 0 pt29"/>
    <w:basedOn w:val="Bodytext8"/>
    <w:rsid w:val="003D723B"/>
    <w:rPr>
      <w:b/>
      <w:bCs/>
      <w:noProof/>
      <w:spacing w:val="-2"/>
      <w:sz w:val="15"/>
      <w:szCs w:val="15"/>
    </w:rPr>
  </w:style>
  <w:style w:type="character" w:customStyle="1" w:styleId="Bodytext885pt">
    <w:name w:val="Body text (8) + 8.5 pt"/>
    <w:basedOn w:val="Bodytext8"/>
    <w:rsid w:val="003D723B"/>
    <w:rPr>
      <w:sz w:val="17"/>
      <w:szCs w:val="17"/>
    </w:rPr>
  </w:style>
  <w:style w:type="character" w:customStyle="1" w:styleId="Bodytext818pt">
    <w:name w:val="Body text (8) + 18 pt"/>
    <w:aliases w:val="Spacing -1 pt"/>
    <w:basedOn w:val="Bodytext8"/>
    <w:rsid w:val="003D723B"/>
    <w:rPr>
      <w:spacing w:val="-20"/>
      <w:sz w:val="36"/>
      <w:szCs w:val="36"/>
    </w:rPr>
  </w:style>
  <w:style w:type="character" w:customStyle="1" w:styleId="Bodytext2375pt">
    <w:name w:val="Body text (23) + 7.5 pt"/>
    <w:aliases w:val="Bold7,Not Italic3,Spacing 0 pt28"/>
    <w:basedOn w:val="Bodytext23"/>
    <w:rsid w:val="003D723B"/>
    <w:rPr>
      <w:b/>
      <w:bCs/>
      <w:spacing w:val="-2"/>
      <w:sz w:val="15"/>
      <w:szCs w:val="15"/>
    </w:rPr>
  </w:style>
  <w:style w:type="character" w:customStyle="1" w:styleId="Bodytext25">
    <w:name w:val="Body text (25)_"/>
    <w:basedOn w:val="DefaultParagraphFont"/>
    <w:link w:val="Bodytext250"/>
    <w:rsid w:val="003D723B"/>
    <w:rPr>
      <w:i/>
      <w:iCs/>
      <w:spacing w:val="-2"/>
      <w:sz w:val="17"/>
      <w:szCs w:val="17"/>
      <w:shd w:val="clear" w:color="auto" w:fill="FFFFFF"/>
    </w:rPr>
  </w:style>
  <w:style w:type="character" w:customStyle="1" w:styleId="Bodytext85pt2">
    <w:name w:val="Body text + 8.5 pt2"/>
    <w:aliases w:val="Italic11"/>
    <w:basedOn w:val="Bodytext"/>
    <w:rsid w:val="003D723B"/>
    <w:rPr>
      <w:i/>
      <w:iCs/>
      <w:sz w:val="17"/>
      <w:szCs w:val="17"/>
    </w:rPr>
  </w:style>
  <w:style w:type="character" w:customStyle="1" w:styleId="Bodytext26">
    <w:name w:val="Body text (26)_"/>
    <w:basedOn w:val="DefaultParagraphFont"/>
    <w:link w:val="Bodytext260"/>
    <w:rsid w:val="003D723B"/>
    <w:rPr>
      <w:i/>
      <w:iCs/>
      <w:spacing w:val="-3"/>
      <w:sz w:val="22"/>
      <w:szCs w:val="22"/>
      <w:shd w:val="clear" w:color="auto" w:fill="FFFFFF"/>
    </w:rPr>
  </w:style>
  <w:style w:type="character" w:customStyle="1" w:styleId="Bodytext26Constantia">
    <w:name w:val="Body text (26) + Constantia"/>
    <w:aliases w:val="12 pt1,Not Italic2,Spacing 0 pt27"/>
    <w:basedOn w:val="Bodytext26"/>
    <w:rsid w:val="003D723B"/>
    <w:rPr>
      <w:rFonts w:ascii="Constantia" w:hAnsi="Constantia" w:cs="Constantia"/>
      <w:spacing w:val="0"/>
      <w:sz w:val="24"/>
      <w:szCs w:val="24"/>
    </w:rPr>
  </w:style>
  <w:style w:type="character" w:customStyle="1" w:styleId="Bodytext26115pt">
    <w:name w:val="Body text (26) + 11.5 pt"/>
    <w:aliases w:val="Spacing 0 pt26"/>
    <w:basedOn w:val="Bodytext26"/>
    <w:rsid w:val="003D723B"/>
    <w:rPr>
      <w:spacing w:val="-4"/>
      <w:sz w:val="23"/>
      <w:szCs w:val="23"/>
    </w:rPr>
  </w:style>
  <w:style w:type="character" w:customStyle="1" w:styleId="BodytextCorbel">
    <w:name w:val="Body text + Corbel"/>
    <w:aliases w:val="6 pt,Spacing 0 pt25"/>
    <w:basedOn w:val="Bodytext"/>
    <w:rsid w:val="003D723B"/>
    <w:rPr>
      <w:rFonts w:ascii="Corbel" w:hAnsi="Corbel" w:cs="Corbel"/>
      <w:noProof/>
      <w:spacing w:val="0"/>
      <w:sz w:val="12"/>
      <w:szCs w:val="12"/>
    </w:rPr>
  </w:style>
  <w:style w:type="character" w:customStyle="1" w:styleId="Bodytext85pt1">
    <w:name w:val="Body text + 8.5 pt1"/>
    <w:aliases w:val="Italic10,Spacing 0 pt24"/>
    <w:basedOn w:val="Bodytext"/>
    <w:rsid w:val="003D723B"/>
    <w:rPr>
      <w:i/>
      <w:iCs/>
      <w:spacing w:val="-4"/>
      <w:sz w:val="17"/>
      <w:szCs w:val="17"/>
    </w:rPr>
  </w:style>
  <w:style w:type="character" w:customStyle="1" w:styleId="Bodytext10pt1">
    <w:name w:val="Body text + 10 pt1"/>
    <w:aliases w:val="Italic9,Spacing 0 pt23"/>
    <w:basedOn w:val="Bodytext"/>
    <w:rsid w:val="003D723B"/>
    <w:rPr>
      <w:i/>
      <w:iCs/>
      <w:spacing w:val="15"/>
      <w:sz w:val="20"/>
      <w:szCs w:val="20"/>
    </w:rPr>
  </w:style>
  <w:style w:type="character" w:customStyle="1" w:styleId="Bodytext9pt3">
    <w:name w:val="Body text + 9 pt3"/>
    <w:aliases w:val="Bold6,Italic8,Spacing 0 pt22"/>
    <w:basedOn w:val="Bodytext"/>
    <w:rsid w:val="003D723B"/>
    <w:rPr>
      <w:b/>
      <w:bCs/>
      <w:i/>
      <w:iCs/>
      <w:spacing w:val="14"/>
      <w:sz w:val="18"/>
      <w:szCs w:val="18"/>
    </w:rPr>
  </w:style>
  <w:style w:type="character" w:customStyle="1" w:styleId="Bodytext9pt2">
    <w:name w:val="Body text + 9 pt2"/>
    <w:aliases w:val="Italic7,Spacing 0 pt21"/>
    <w:basedOn w:val="Bodytext"/>
    <w:rsid w:val="003D723B"/>
    <w:rPr>
      <w:i/>
      <w:iCs/>
      <w:noProof/>
      <w:spacing w:val="0"/>
      <w:sz w:val="18"/>
      <w:szCs w:val="18"/>
    </w:rPr>
  </w:style>
  <w:style w:type="character" w:customStyle="1" w:styleId="BodytextConstantia">
    <w:name w:val="Body text + Constantia"/>
    <w:aliases w:val="6.5 pt,Italic6,Spacing 0 pt20"/>
    <w:basedOn w:val="Bodytext"/>
    <w:rsid w:val="003D723B"/>
    <w:rPr>
      <w:rFonts w:ascii="Constantia" w:hAnsi="Constantia" w:cs="Constantia"/>
      <w:i/>
      <w:iCs/>
      <w:noProof/>
      <w:spacing w:val="0"/>
      <w:sz w:val="13"/>
      <w:szCs w:val="13"/>
    </w:rPr>
  </w:style>
  <w:style w:type="character" w:customStyle="1" w:styleId="Bodytext18pt">
    <w:name w:val="Body text + 18 pt"/>
    <w:aliases w:val="Italic5,Spacing -1 pt2"/>
    <w:basedOn w:val="Bodytext"/>
    <w:rsid w:val="003D723B"/>
    <w:rPr>
      <w:i/>
      <w:iCs/>
      <w:noProof/>
      <w:spacing w:val="-20"/>
      <w:sz w:val="36"/>
      <w:szCs w:val="36"/>
    </w:rPr>
  </w:style>
  <w:style w:type="character" w:customStyle="1" w:styleId="Bodytext15Spacing0pt">
    <w:name w:val="Body text (15) + Spacing 0 pt"/>
    <w:basedOn w:val="Bodytext15"/>
    <w:rsid w:val="003D723B"/>
    <w:rPr>
      <w:spacing w:val="-7"/>
    </w:rPr>
  </w:style>
  <w:style w:type="character" w:customStyle="1" w:styleId="Headerorfooter23">
    <w:name w:val="Header or footer (2)3"/>
    <w:basedOn w:val="Headerorfooter2"/>
    <w:rsid w:val="003D723B"/>
  </w:style>
  <w:style w:type="character" w:customStyle="1" w:styleId="Tableofcontents2Spacing0pt">
    <w:name w:val="Table of contents (2) + Spacing 0 pt"/>
    <w:basedOn w:val="TOC2Char"/>
    <w:rsid w:val="003D723B"/>
    <w:rPr>
      <w:spacing w:val="1"/>
    </w:rPr>
  </w:style>
  <w:style w:type="character" w:customStyle="1" w:styleId="Tableofcontents210pt">
    <w:name w:val="Table of contents (2) + 10 pt"/>
    <w:aliases w:val="Not Bold6,Spacing 0 pt19"/>
    <w:basedOn w:val="TOC2Char"/>
    <w:rsid w:val="003D723B"/>
    <w:rPr>
      <w:spacing w:val="-2"/>
      <w:sz w:val="20"/>
      <w:szCs w:val="20"/>
    </w:rPr>
  </w:style>
  <w:style w:type="character" w:customStyle="1" w:styleId="Tableofcontents211pt">
    <w:name w:val="Table of contents (2) + 11 pt"/>
    <w:aliases w:val="Not Bold5,Spacing 0 pt18"/>
    <w:basedOn w:val="TOC2Char"/>
    <w:rsid w:val="003D723B"/>
    <w:rPr>
      <w:spacing w:val="1"/>
      <w:sz w:val="22"/>
      <w:szCs w:val="22"/>
    </w:rPr>
  </w:style>
  <w:style w:type="character" w:customStyle="1" w:styleId="Tableofcontents10pt">
    <w:name w:val="Table of contents + 10 pt"/>
    <w:basedOn w:val="TOC3Char"/>
    <w:rsid w:val="003D723B"/>
    <w:rPr>
      <w:sz w:val="20"/>
      <w:szCs w:val="20"/>
    </w:rPr>
  </w:style>
  <w:style w:type="character" w:customStyle="1" w:styleId="Bodytext28">
    <w:name w:val="Body text (28)_"/>
    <w:basedOn w:val="DefaultParagraphFont"/>
    <w:link w:val="Bodytext280"/>
    <w:rsid w:val="003D723B"/>
    <w:rPr>
      <w:rFonts w:ascii="Corbel" w:hAnsi="Corbel" w:cs="Corbel"/>
      <w:noProof/>
      <w:sz w:val="27"/>
      <w:szCs w:val="27"/>
      <w:shd w:val="clear" w:color="auto" w:fill="FFFFFF"/>
    </w:rPr>
  </w:style>
  <w:style w:type="character" w:customStyle="1" w:styleId="Bodytext29">
    <w:name w:val="Body text (29)_"/>
    <w:basedOn w:val="DefaultParagraphFont"/>
    <w:link w:val="Bodytext290"/>
    <w:rsid w:val="003D723B"/>
    <w:rPr>
      <w:rFonts w:ascii="Corbel" w:hAnsi="Corbel" w:cs="Corbel"/>
      <w:noProof/>
      <w:sz w:val="25"/>
      <w:szCs w:val="25"/>
      <w:shd w:val="clear" w:color="auto" w:fill="FFFFFF"/>
    </w:rPr>
  </w:style>
  <w:style w:type="character" w:customStyle="1" w:styleId="Bodytext27">
    <w:name w:val="Body text (27)_"/>
    <w:basedOn w:val="DefaultParagraphFont"/>
    <w:link w:val="Bodytext270"/>
    <w:rsid w:val="003D723B"/>
    <w:rPr>
      <w:i/>
      <w:iCs/>
      <w:noProof/>
      <w:sz w:val="9"/>
      <w:szCs w:val="9"/>
      <w:shd w:val="clear" w:color="auto" w:fill="FFFFFF"/>
    </w:rPr>
  </w:style>
  <w:style w:type="character" w:customStyle="1" w:styleId="Heading6">
    <w:name w:val="Heading #6_"/>
    <w:basedOn w:val="DefaultParagraphFont"/>
    <w:link w:val="Heading60"/>
    <w:rsid w:val="003D723B"/>
    <w:rPr>
      <w:b/>
      <w:bCs/>
      <w:sz w:val="23"/>
      <w:szCs w:val="23"/>
      <w:shd w:val="clear" w:color="auto" w:fill="FFFFFF"/>
    </w:rPr>
  </w:style>
  <w:style w:type="character" w:customStyle="1" w:styleId="Heading62">
    <w:name w:val="Heading #6 (2)_"/>
    <w:basedOn w:val="DefaultParagraphFont"/>
    <w:link w:val="Heading620"/>
    <w:rsid w:val="003D723B"/>
    <w:rPr>
      <w:sz w:val="23"/>
      <w:szCs w:val="23"/>
      <w:shd w:val="clear" w:color="auto" w:fill="FFFFFF"/>
    </w:rPr>
  </w:style>
  <w:style w:type="character" w:customStyle="1" w:styleId="Footnote575pt">
    <w:name w:val="Footnote (5) + 7.5 pt"/>
    <w:aliases w:val="Bold5,Not Italic1,Spacing 0 pt17"/>
    <w:basedOn w:val="Footnote5"/>
    <w:rsid w:val="003D723B"/>
    <w:rPr>
      <w:b/>
      <w:bCs/>
      <w:spacing w:val="-2"/>
      <w:sz w:val="15"/>
      <w:szCs w:val="15"/>
    </w:rPr>
  </w:style>
  <w:style w:type="character" w:customStyle="1" w:styleId="Heading5">
    <w:name w:val="Heading #5_"/>
    <w:basedOn w:val="DefaultParagraphFont"/>
    <w:link w:val="Heading50"/>
    <w:rsid w:val="003D723B"/>
    <w:rPr>
      <w:sz w:val="23"/>
      <w:szCs w:val="23"/>
      <w:shd w:val="clear" w:color="auto" w:fill="FFFFFF"/>
    </w:rPr>
  </w:style>
  <w:style w:type="character" w:customStyle="1" w:styleId="Headerorfooter3Spacing0pt">
    <w:name w:val="Header or footer (3) + Spacing 0 pt"/>
    <w:basedOn w:val="Headerorfooter3"/>
    <w:rsid w:val="003D723B"/>
    <w:rPr>
      <w:noProof/>
      <w:spacing w:val="0"/>
    </w:rPr>
  </w:style>
  <w:style w:type="character" w:customStyle="1" w:styleId="Bodytext300">
    <w:name w:val="Body text (30)_"/>
    <w:basedOn w:val="DefaultParagraphFont"/>
    <w:link w:val="Bodytext301"/>
    <w:rsid w:val="003D723B"/>
    <w:rPr>
      <w:noProof/>
      <w:w w:val="150"/>
      <w:sz w:val="13"/>
      <w:szCs w:val="13"/>
      <w:shd w:val="clear" w:color="auto" w:fill="FFFFFF"/>
    </w:rPr>
  </w:style>
  <w:style w:type="character" w:customStyle="1" w:styleId="Tablecaption135pt">
    <w:name w:val="Table caption + 13.5 pt"/>
    <w:aliases w:val="Bold4"/>
    <w:basedOn w:val="Tablecaption"/>
    <w:rsid w:val="003D723B"/>
    <w:rPr>
      <w:b/>
      <w:bCs/>
      <w:sz w:val="27"/>
      <w:szCs w:val="27"/>
    </w:rPr>
  </w:style>
  <w:style w:type="character" w:customStyle="1" w:styleId="HeaderorfooterSpacing0pt1">
    <w:name w:val="Header or footer + Spacing 0 pt1"/>
    <w:basedOn w:val="Headerorfooter"/>
    <w:rsid w:val="003D723B"/>
    <w:rPr>
      <w:spacing w:val="1"/>
      <w:u w:val="single"/>
    </w:rPr>
  </w:style>
  <w:style w:type="character" w:customStyle="1" w:styleId="Bodytext31">
    <w:name w:val="Body text (31)_"/>
    <w:basedOn w:val="DefaultParagraphFont"/>
    <w:link w:val="Bodytext310"/>
    <w:rsid w:val="003D723B"/>
    <w:rPr>
      <w:b/>
      <w:bCs/>
      <w:spacing w:val="-3"/>
      <w:sz w:val="27"/>
      <w:szCs w:val="27"/>
      <w:shd w:val="clear" w:color="auto" w:fill="FFFFFF"/>
    </w:rPr>
  </w:style>
  <w:style w:type="character" w:customStyle="1" w:styleId="Bodytext6NotBold1">
    <w:name w:val="Body text (6) + Not Bold1"/>
    <w:aliases w:val="Italic4"/>
    <w:basedOn w:val="Bodytext6"/>
    <w:rsid w:val="003D723B"/>
    <w:rPr>
      <w:i/>
      <w:iCs/>
    </w:rPr>
  </w:style>
  <w:style w:type="character" w:customStyle="1" w:styleId="Bodytext50">
    <w:name w:val="Body text (5)"/>
    <w:basedOn w:val="Bodytext5"/>
    <w:rsid w:val="003D723B"/>
  </w:style>
  <w:style w:type="character" w:customStyle="1" w:styleId="Headerorfooter7">
    <w:name w:val="Header or footer (7)_"/>
    <w:basedOn w:val="DefaultParagraphFont"/>
    <w:link w:val="Headerorfooter70"/>
    <w:rsid w:val="003D723B"/>
    <w:rPr>
      <w:rFonts w:ascii="Consolas" w:hAnsi="Consolas" w:cs="Consolas"/>
      <w:spacing w:val="21"/>
      <w:sz w:val="17"/>
      <w:szCs w:val="17"/>
      <w:shd w:val="clear" w:color="auto" w:fill="FFFFFF"/>
    </w:rPr>
  </w:style>
  <w:style w:type="character" w:customStyle="1" w:styleId="Headerorfooter745pt">
    <w:name w:val="Header or footer (7) + 4.5 pt"/>
    <w:aliases w:val="Italic3,Spacing 0 pt16"/>
    <w:basedOn w:val="Headerorfooter7"/>
    <w:rsid w:val="003D723B"/>
    <w:rPr>
      <w:i/>
      <w:iCs/>
      <w:noProof/>
      <w:spacing w:val="8"/>
      <w:sz w:val="9"/>
      <w:szCs w:val="9"/>
    </w:rPr>
  </w:style>
  <w:style w:type="character" w:customStyle="1" w:styleId="Bodytext32">
    <w:name w:val="Body text (32)_"/>
    <w:basedOn w:val="DefaultParagraphFont"/>
    <w:link w:val="Bodytext320"/>
    <w:rsid w:val="003D723B"/>
    <w:rPr>
      <w:rFonts w:ascii="Candara" w:hAnsi="Candara" w:cs="Candara"/>
      <w:noProof/>
      <w:sz w:val="11"/>
      <w:szCs w:val="11"/>
      <w:shd w:val="clear" w:color="auto" w:fill="FFFFFF"/>
    </w:rPr>
  </w:style>
  <w:style w:type="character" w:customStyle="1" w:styleId="BodytextItalic1">
    <w:name w:val="Body text + Italic1"/>
    <w:aliases w:val="Spacing 0 pt15"/>
    <w:basedOn w:val="Bodytext"/>
    <w:rsid w:val="003D723B"/>
    <w:rPr>
      <w:i/>
      <w:iCs/>
      <w:noProof/>
      <w:spacing w:val="-4"/>
      <w:u w:val="single"/>
    </w:rPr>
  </w:style>
  <w:style w:type="character" w:customStyle="1" w:styleId="Bodytext89pt">
    <w:name w:val="Body text (8) + 9 pt"/>
    <w:aliases w:val="Bold3,Spacing 0 pt14"/>
    <w:basedOn w:val="Bodytext8"/>
    <w:rsid w:val="003D723B"/>
    <w:rPr>
      <w:b/>
      <w:bCs/>
      <w:spacing w:val="-2"/>
      <w:sz w:val="18"/>
      <w:szCs w:val="18"/>
    </w:rPr>
  </w:style>
  <w:style w:type="character" w:customStyle="1" w:styleId="Bodytext95pt1">
    <w:name w:val="Body text + 9.5 pt1"/>
    <w:aliases w:val="Spacing 0 pt13"/>
    <w:basedOn w:val="Bodytext"/>
    <w:rsid w:val="003D723B"/>
    <w:rPr>
      <w:spacing w:val="2"/>
      <w:sz w:val="19"/>
      <w:szCs w:val="19"/>
    </w:rPr>
  </w:style>
  <w:style w:type="character" w:customStyle="1" w:styleId="Bodytext9pt1">
    <w:name w:val="Body text + 9 pt1"/>
    <w:aliases w:val="Bold2,Italic2"/>
    <w:basedOn w:val="Bodytext"/>
    <w:rsid w:val="003D723B"/>
    <w:rPr>
      <w:b/>
      <w:bCs/>
      <w:i/>
      <w:iCs/>
      <w:sz w:val="18"/>
      <w:szCs w:val="18"/>
    </w:rPr>
  </w:style>
  <w:style w:type="character" w:customStyle="1" w:styleId="Headerorfooter8">
    <w:name w:val="Header or footer (8)_"/>
    <w:basedOn w:val="DefaultParagraphFont"/>
    <w:link w:val="Headerorfooter80"/>
    <w:rsid w:val="003D723B"/>
    <w:rPr>
      <w:rFonts w:ascii="CordiaUPC" w:hAnsi="CordiaUPC" w:cs="CordiaUPC"/>
      <w:spacing w:val="22"/>
      <w:sz w:val="26"/>
      <w:szCs w:val="26"/>
      <w:shd w:val="clear" w:color="auto" w:fill="FFFFFF"/>
    </w:rPr>
  </w:style>
  <w:style w:type="character" w:customStyle="1" w:styleId="Bodytext33">
    <w:name w:val="Body text (33)_"/>
    <w:basedOn w:val="DefaultParagraphFont"/>
    <w:link w:val="Bodytext330"/>
    <w:rsid w:val="003D723B"/>
    <w:rPr>
      <w:rFonts w:ascii="Corbel" w:hAnsi="Corbel" w:cs="Corbel"/>
      <w:b/>
      <w:bCs/>
      <w:noProof/>
      <w:sz w:val="21"/>
      <w:szCs w:val="21"/>
      <w:shd w:val="clear" w:color="auto" w:fill="FFFFFF"/>
    </w:rPr>
  </w:style>
  <w:style w:type="character" w:customStyle="1" w:styleId="Bodytext33Consolas">
    <w:name w:val="Body text (33) + Consolas"/>
    <w:aliases w:val="Not Bold4"/>
    <w:basedOn w:val="Bodytext33"/>
    <w:rsid w:val="003D723B"/>
    <w:rPr>
      <w:rFonts w:ascii="Consolas" w:hAnsi="Consolas" w:cs="Consolas"/>
    </w:rPr>
  </w:style>
  <w:style w:type="character" w:customStyle="1" w:styleId="Bodytext6Spacing0pt1">
    <w:name w:val="Body text (6) + Spacing 0 pt1"/>
    <w:basedOn w:val="Bodytext6"/>
    <w:rsid w:val="003D723B"/>
    <w:rPr>
      <w:spacing w:val="0"/>
      <w:u w:val="single"/>
    </w:rPr>
  </w:style>
  <w:style w:type="character" w:customStyle="1" w:styleId="BodytextConsolas">
    <w:name w:val="Body text + Consolas"/>
    <w:aliases w:val="4 pt1,Spacing 0 pt12"/>
    <w:basedOn w:val="Bodytext"/>
    <w:rsid w:val="003D723B"/>
    <w:rPr>
      <w:rFonts w:ascii="Consolas" w:hAnsi="Consolas" w:cs="Consolas"/>
      <w:noProof/>
      <w:spacing w:val="0"/>
      <w:sz w:val="8"/>
      <w:szCs w:val="8"/>
    </w:rPr>
  </w:style>
  <w:style w:type="character" w:customStyle="1" w:styleId="BodytextCorbel1">
    <w:name w:val="Body text + Corbel1"/>
    <w:aliases w:val="7.5 pt2,Spacing 0 pt11"/>
    <w:basedOn w:val="Bodytext"/>
    <w:rsid w:val="003D723B"/>
    <w:rPr>
      <w:rFonts w:ascii="Corbel" w:hAnsi="Corbel" w:cs="Corbel"/>
      <w:spacing w:val="0"/>
      <w:sz w:val="15"/>
      <w:szCs w:val="15"/>
    </w:rPr>
  </w:style>
  <w:style w:type="character" w:customStyle="1" w:styleId="Bodytext34">
    <w:name w:val="Body text (34)_"/>
    <w:basedOn w:val="DefaultParagraphFont"/>
    <w:link w:val="Bodytext341"/>
    <w:rsid w:val="003D723B"/>
    <w:rPr>
      <w:spacing w:val="2"/>
      <w:sz w:val="19"/>
      <w:szCs w:val="19"/>
      <w:shd w:val="clear" w:color="auto" w:fill="FFFFFF"/>
    </w:rPr>
  </w:style>
  <w:style w:type="character" w:customStyle="1" w:styleId="Bodytext34Corbel">
    <w:name w:val="Body text (34) + Corbel"/>
    <w:aliases w:val="14 pt1,Bold1,Spacing -1 pt1"/>
    <w:basedOn w:val="Bodytext34"/>
    <w:rsid w:val="003D723B"/>
    <w:rPr>
      <w:rFonts w:ascii="Corbel" w:hAnsi="Corbel" w:cs="Corbel"/>
      <w:b/>
      <w:bCs/>
      <w:spacing w:val="-33"/>
      <w:sz w:val="28"/>
      <w:szCs w:val="28"/>
      <w:u w:val="single"/>
    </w:rPr>
  </w:style>
  <w:style w:type="character" w:customStyle="1" w:styleId="Bodytext340">
    <w:name w:val="Body text (34)"/>
    <w:basedOn w:val="Bodytext34"/>
    <w:rsid w:val="003D723B"/>
    <w:rPr>
      <w:u w:val="single"/>
    </w:rPr>
  </w:style>
  <w:style w:type="character" w:customStyle="1" w:styleId="Tablecaption5">
    <w:name w:val="Table caption (5)_"/>
    <w:basedOn w:val="DefaultParagraphFont"/>
    <w:link w:val="Tablecaption50"/>
    <w:rsid w:val="003D723B"/>
    <w:rPr>
      <w:spacing w:val="2"/>
      <w:sz w:val="19"/>
      <w:szCs w:val="19"/>
      <w:shd w:val="clear" w:color="auto" w:fill="FFFFFF"/>
    </w:rPr>
  </w:style>
  <w:style w:type="character" w:customStyle="1" w:styleId="Bodytext795pt">
    <w:name w:val="Body text (7) + 9.5 pt"/>
    <w:aliases w:val="Not Bold3,Spacing 0 pt10"/>
    <w:basedOn w:val="Bodytext7"/>
    <w:rsid w:val="003D723B"/>
    <w:rPr>
      <w:spacing w:val="-2"/>
      <w:sz w:val="19"/>
      <w:szCs w:val="19"/>
      <w:u w:val="single"/>
    </w:rPr>
  </w:style>
  <w:style w:type="character" w:customStyle="1" w:styleId="Bodytext795pt1">
    <w:name w:val="Body text (7) + 9.5 pt1"/>
    <w:aliases w:val="Not Bold2,Spacing 0 pt9"/>
    <w:basedOn w:val="Bodytext7"/>
    <w:rsid w:val="003D723B"/>
    <w:rPr>
      <w:noProof/>
      <w:spacing w:val="-2"/>
      <w:sz w:val="19"/>
      <w:szCs w:val="19"/>
    </w:rPr>
  </w:style>
  <w:style w:type="character" w:customStyle="1" w:styleId="Bodytext7Spacing0pt">
    <w:name w:val="Body text (7) + Spacing 0 pt"/>
    <w:basedOn w:val="Bodytext7"/>
    <w:rsid w:val="003D723B"/>
    <w:rPr>
      <w:spacing w:val="-2"/>
      <w:u w:val="single"/>
    </w:rPr>
  </w:style>
  <w:style w:type="character" w:customStyle="1" w:styleId="BodytextFranklinGothicMedium">
    <w:name w:val="Body text + Franklin Gothic Medium"/>
    <w:aliases w:val="10.5 pt,Spacing 1 pt1"/>
    <w:basedOn w:val="Bodytext"/>
    <w:rsid w:val="003D723B"/>
    <w:rPr>
      <w:rFonts w:ascii="Franklin Gothic Medium" w:hAnsi="Franklin Gothic Medium" w:cs="Franklin Gothic Medium"/>
      <w:spacing w:val="26"/>
      <w:sz w:val="21"/>
      <w:szCs w:val="21"/>
    </w:rPr>
  </w:style>
  <w:style w:type="character" w:customStyle="1" w:styleId="Tablecaption6">
    <w:name w:val="Table caption (6)_"/>
    <w:basedOn w:val="DefaultParagraphFont"/>
    <w:link w:val="Tablecaption60"/>
    <w:rsid w:val="003D723B"/>
    <w:rPr>
      <w:i/>
      <w:iCs/>
      <w:spacing w:val="-4"/>
      <w:sz w:val="23"/>
      <w:szCs w:val="23"/>
      <w:shd w:val="clear" w:color="auto" w:fill="FFFFFF"/>
    </w:rPr>
  </w:style>
  <w:style w:type="character" w:customStyle="1" w:styleId="Tablecaption6NotItalic">
    <w:name w:val="Table caption (6) + Not Italic"/>
    <w:aliases w:val="Spacing 0 pt8"/>
    <w:basedOn w:val="Tablecaption6"/>
    <w:rsid w:val="003D723B"/>
  </w:style>
  <w:style w:type="character" w:customStyle="1" w:styleId="Bodytext75pt1">
    <w:name w:val="Body text + 7.5 pt1"/>
    <w:aliases w:val="Spacing 0 pt7"/>
    <w:basedOn w:val="Bodytext"/>
    <w:rsid w:val="003D723B"/>
    <w:rPr>
      <w:spacing w:val="-7"/>
      <w:sz w:val="15"/>
      <w:szCs w:val="15"/>
    </w:rPr>
  </w:style>
  <w:style w:type="character" w:customStyle="1" w:styleId="Bodytext35">
    <w:name w:val="Body text (35)_"/>
    <w:basedOn w:val="DefaultParagraphFont"/>
    <w:link w:val="Bodytext350"/>
    <w:rsid w:val="003D723B"/>
    <w:rPr>
      <w:spacing w:val="1"/>
      <w:sz w:val="16"/>
      <w:szCs w:val="16"/>
      <w:shd w:val="clear" w:color="auto" w:fill="FFFFFF"/>
    </w:rPr>
  </w:style>
  <w:style w:type="character" w:customStyle="1" w:styleId="Bodytext3595pt">
    <w:name w:val="Body text (35) + 9.5 pt"/>
    <w:aliases w:val="Spacing 0 pt6"/>
    <w:basedOn w:val="Bodytext35"/>
    <w:rsid w:val="003D723B"/>
    <w:rPr>
      <w:sz w:val="19"/>
      <w:szCs w:val="19"/>
    </w:rPr>
  </w:style>
  <w:style w:type="character" w:customStyle="1" w:styleId="Headerorfooter22">
    <w:name w:val="Header or footer (2)2"/>
    <w:basedOn w:val="Headerorfooter2"/>
    <w:rsid w:val="003D723B"/>
    <w:rPr>
      <w:u w:val="single"/>
    </w:rPr>
  </w:style>
  <w:style w:type="character" w:customStyle="1" w:styleId="Footnote7">
    <w:name w:val="Footnote (7)_"/>
    <w:basedOn w:val="DefaultParagraphFont"/>
    <w:link w:val="Footnote70"/>
    <w:rsid w:val="003D723B"/>
    <w:rPr>
      <w:sz w:val="16"/>
      <w:szCs w:val="16"/>
      <w:shd w:val="clear" w:color="auto" w:fill="FFFFFF"/>
    </w:rPr>
  </w:style>
  <w:style w:type="character" w:customStyle="1" w:styleId="Bodytext8pt1">
    <w:name w:val="Body text + 8 pt1"/>
    <w:aliases w:val="Spacing 0 pt5"/>
    <w:basedOn w:val="Bodytext"/>
    <w:rsid w:val="003D723B"/>
    <w:rPr>
      <w:spacing w:val="0"/>
      <w:sz w:val="16"/>
      <w:szCs w:val="16"/>
    </w:rPr>
  </w:style>
  <w:style w:type="character" w:customStyle="1" w:styleId="Heading6125pt">
    <w:name w:val="Heading #6 + 12.5 pt"/>
    <w:aliases w:val="Not Bold1,Spacing 0 pt4"/>
    <w:basedOn w:val="Heading6"/>
    <w:rsid w:val="003D723B"/>
    <w:rPr>
      <w:sz w:val="25"/>
      <w:szCs w:val="25"/>
    </w:rPr>
  </w:style>
  <w:style w:type="character" w:customStyle="1" w:styleId="Headerorfooter5Spacing0pt">
    <w:name w:val="Header or footer (5) + Spacing 0 pt"/>
    <w:basedOn w:val="Headerorfooter5"/>
    <w:rsid w:val="003D723B"/>
    <w:rPr>
      <w:spacing w:val="8"/>
    </w:rPr>
  </w:style>
  <w:style w:type="character" w:customStyle="1" w:styleId="Bodytext22NotItalic1">
    <w:name w:val="Body text (22) + Not Italic1"/>
    <w:aliases w:val="Spacing 0 pt3"/>
    <w:basedOn w:val="Bodytext22"/>
    <w:rsid w:val="003D723B"/>
    <w:rPr>
      <w:spacing w:val="-2"/>
    </w:rPr>
  </w:style>
  <w:style w:type="character" w:customStyle="1" w:styleId="Headerorfooter9">
    <w:name w:val="Header or footer (9)_"/>
    <w:basedOn w:val="DefaultParagraphFont"/>
    <w:link w:val="Headerorfooter90"/>
    <w:rsid w:val="003D723B"/>
    <w:rPr>
      <w:i/>
      <w:iCs/>
      <w:sz w:val="22"/>
      <w:szCs w:val="22"/>
      <w:shd w:val="clear" w:color="auto" w:fill="FFFFFF"/>
    </w:rPr>
  </w:style>
  <w:style w:type="character" w:customStyle="1" w:styleId="Heading43">
    <w:name w:val="Heading #4"/>
    <w:basedOn w:val="Heading40"/>
    <w:rsid w:val="003D723B"/>
  </w:style>
  <w:style w:type="character" w:customStyle="1" w:styleId="Heading5Italic">
    <w:name w:val="Heading #5 + Italic"/>
    <w:aliases w:val="Spacing 0 pt2"/>
    <w:basedOn w:val="Heading5"/>
    <w:rsid w:val="003D723B"/>
    <w:rPr>
      <w:i/>
      <w:iCs/>
      <w:noProof/>
      <w:spacing w:val="-4"/>
    </w:rPr>
  </w:style>
  <w:style w:type="character" w:customStyle="1" w:styleId="Bodytext36">
    <w:name w:val="Body text (36)_"/>
    <w:basedOn w:val="DefaultParagraphFont"/>
    <w:link w:val="Bodytext360"/>
    <w:rsid w:val="003D723B"/>
    <w:rPr>
      <w:spacing w:val="2"/>
      <w:sz w:val="16"/>
      <w:szCs w:val="16"/>
      <w:shd w:val="clear" w:color="auto" w:fill="FFFFFF"/>
    </w:rPr>
  </w:style>
  <w:style w:type="character" w:customStyle="1" w:styleId="Bodytext35Consolas">
    <w:name w:val="Body text (35) + Consolas"/>
    <w:aliases w:val="7.5 pt1,Italic1,Spacing 0 pt1"/>
    <w:basedOn w:val="Bodytext35"/>
    <w:rsid w:val="003D723B"/>
    <w:rPr>
      <w:rFonts w:ascii="Consolas" w:hAnsi="Consolas" w:cs="Consolas"/>
      <w:i/>
      <w:iCs/>
      <w:noProof/>
      <w:spacing w:val="0"/>
      <w:sz w:val="15"/>
      <w:szCs w:val="15"/>
    </w:rPr>
  </w:style>
  <w:style w:type="character" w:customStyle="1" w:styleId="Bodytext37">
    <w:name w:val="Body text (37)_"/>
    <w:basedOn w:val="DefaultParagraphFont"/>
    <w:link w:val="Bodytext370"/>
    <w:rsid w:val="003D723B"/>
    <w:rPr>
      <w:spacing w:val="-2"/>
      <w:sz w:val="25"/>
      <w:szCs w:val="25"/>
      <w:shd w:val="clear" w:color="auto" w:fill="FFFFFF"/>
    </w:rPr>
  </w:style>
  <w:style w:type="paragraph" w:customStyle="1" w:styleId="Bodytext20">
    <w:name w:val="Body text (2)"/>
    <w:basedOn w:val="Normal"/>
    <w:link w:val="Bodytext2"/>
    <w:rsid w:val="003D723B"/>
    <w:pPr>
      <w:shd w:val="clear" w:color="auto" w:fill="FFFFFF"/>
      <w:spacing w:after="60" w:line="240" w:lineRule="atLeast"/>
      <w:jc w:val="both"/>
    </w:pPr>
    <w:rPr>
      <w:rFonts w:ascii="Times New Roman" w:eastAsia="Times New Roman" w:hAnsi="Times New Roman" w:cs="Times New Roman"/>
      <w:color w:val="auto"/>
      <w:spacing w:val="-4"/>
      <w:sz w:val="22"/>
      <w:szCs w:val="22"/>
      <w:lang w:val="en-US" w:eastAsia="en-US"/>
    </w:rPr>
  </w:style>
  <w:style w:type="paragraph" w:customStyle="1" w:styleId="Bodytext30">
    <w:name w:val="Body text (3)"/>
    <w:basedOn w:val="Normal"/>
    <w:link w:val="Bodytext3"/>
    <w:rsid w:val="003D723B"/>
    <w:pPr>
      <w:shd w:val="clear" w:color="auto" w:fill="FFFFFF"/>
      <w:spacing w:before="60" w:after="60" w:line="240" w:lineRule="atLeast"/>
    </w:pPr>
    <w:rPr>
      <w:rFonts w:ascii="Times New Roman" w:eastAsia="Times New Roman" w:hAnsi="Times New Roman" w:cs="Times New Roman"/>
      <w:b/>
      <w:bCs/>
      <w:color w:val="auto"/>
      <w:sz w:val="19"/>
      <w:szCs w:val="19"/>
      <w:lang w:val="en-US" w:eastAsia="en-US"/>
    </w:rPr>
  </w:style>
  <w:style w:type="paragraph" w:customStyle="1" w:styleId="Bodytext41">
    <w:name w:val="Body text (4)1"/>
    <w:basedOn w:val="Normal"/>
    <w:link w:val="Bodytext4"/>
    <w:rsid w:val="003D723B"/>
    <w:pPr>
      <w:shd w:val="clear" w:color="auto" w:fill="FFFFFF"/>
      <w:spacing w:before="60" w:after="120" w:line="240" w:lineRule="atLeast"/>
      <w:jc w:val="both"/>
    </w:pPr>
    <w:rPr>
      <w:rFonts w:ascii="Times New Roman" w:eastAsia="Times New Roman" w:hAnsi="Times New Roman" w:cs="Times New Roman"/>
      <w:color w:val="auto"/>
      <w:sz w:val="19"/>
      <w:szCs w:val="19"/>
      <w:lang w:val="en-US" w:eastAsia="en-US"/>
    </w:rPr>
  </w:style>
  <w:style w:type="paragraph" w:customStyle="1" w:styleId="Bodytext51">
    <w:name w:val="Body text (5)1"/>
    <w:basedOn w:val="Normal"/>
    <w:link w:val="Bodytext5"/>
    <w:rsid w:val="003D723B"/>
    <w:pPr>
      <w:shd w:val="clear" w:color="auto" w:fill="FFFFFF"/>
      <w:spacing w:before="120" w:after="900" w:line="240" w:lineRule="atLeast"/>
      <w:ind w:hanging="800"/>
      <w:jc w:val="right"/>
    </w:pPr>
    <w:rPr>
      <w:rFonts w:ascii="Times New Roman" w:eastAsia="Times New Roman" w:hAnsi="Times New Roman" w:cs="Times New Roman"/>
      <w:i/>
      <w:iCs/>
      <w:color w:val="auto"/>
      <w:spacing w:val="-2"/>
      <w:sz w:val="19"/>
      <w:szCs w:val="19"/>
      <w:lang w:val="en-US" w:eastAsia="en-US"/>
    </w:rPr>
  </w:style>
  <w:style w:type="paragraph" w:customStyle="1" w:styleId="Bodytext60">
    <w:name w:val="Body text (6)"/>
    <w:basedOn w:val="Normal"/>
    <w:link w:val="Bodytext6"/>
    <w:rsid w:val="003D723B"/>
    <w:pPr>
      <w:shd w:val="clear" w:color="auto" w:fill="FFFFFF"/>
      <w:spacing w:before="900" w:line="384" w:lineRule="exact"/>
      <w:jc w:val="center"/>
    </w:pPr>
    <w:rPr>
      <w:rFonts w:ascii="Times New Roman" w:eastAsia="Times New Roman" w:hAnsi="Times New Roman" w:cs="Times New Roman"/>
      <w:b/>
      <w:bCs/>
      <w:color w:val="auto"/>
      <w:spacing w:val="1"/>
      <w:sz w:val="23"/>
      <w:szCs w:val="23"/>
      <w:lang w:val="en-US" w:eastAsia="en-US"/>
    </w:rPr>
  </w:style>
  <w:style w:type="paragraph" w:customStyle="1" w:styleId="Bodytext1">
    <w:name w:val="Body text1"/>
    <w:basedOn w:val="Normal"/>
    <w:link w:val="Bodytext"/>
    <w:rsid w:val="003D723B"/>
    <w:pPr>
      <w:shd w:val="clear" w:color="auto" w:fill="FFFFFF"/>
      <w:spacing w:before="300" w:after="120" w:line="240" w:lineRule="atLeast"/>
      <w:ind w:hanging="800"/>
      <w:jc w:val="both"/>
    </w:pPr>
    <w:rPr>
      <w:rFonts w:ascii="Times New Roman" w:eastAsia="Times New Roman" w:hAnsi="Times New Roman" w:cs="Times New Roman"/>
      <w:color w:val="auto"/>
      <w:spacing w:val="-2"/>
      <w:sz w:val="23"/>
      <w:szCs w:val="23"/>
      <w:lang w:val="en-US" w:eastAsia="en-US"/>
    </w:rPr>
  </w:style>
  <w:style w:type="paragraph" w:customStyle="1" w:styleId="Headerorfooter21">
    <w:name w:val="Header or footer (2)1"/>
    <w:basedOn w:val="Normal"/>
    <w:link w:val="Headerorfooter2"/>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Bodytext70">
    <w:name w:val="Body text (7)"/>
    <w:basedOn w:val="Normal"/>
    <w:link w:val="Bodytext7"/>
    <w:rsid w:val="003D723B"/>
    <w:pPr>
      <w:shd w:val="clear" w:color="auto" w:fill="FFFFFF"/>
      <w:spacing w:after="60" w:line="240" w:lineRule="atLeast"/>
      <w:jc w:val="both"/>
    </w:pPr>
    <w:rPr>
      <w:rFonts w:ascii="Times New Roman" w:eastAsia="Times New Roman" w:hAnsi="Times New Roman" w:cs="Times New Roman"/>
      <w:b/>
      <w:bCs/>
      <w:i/>
      <w:iCs/>
      <w:color w:val="auto"/>
      <w:spacing w:val="-5"/>
      <w:sz w:val="18"/>
      <w:szCs w:val="18"/>
      <w:lang w:val="en-US" w:eastAsia="en-US"/>
    </w:rPr>
  </w:style>
  <w:style w:type="paragraph" w:customStyle="1" w:styleId="Picturecaption0">
    <w:name w:val="Picture caption"/>
    <w:basedOn w:val="Normal"/>
    <w:link w:val="Picturecaption"/>
    <w:rsid w:val="003D723B"/>
    <w:pPr>
      <w:shd w:val="clear" w:color="auto" w:fill="FFFFFF"/>
      <w:spacing w:line="240" w:lineRule="atLeast"/>
    </w:pPr>
    <w:rPr>
      <w:rFonts w:ascii="Times New Roman" w:eastAsia="Times New Roman" w:hAnsi="Times New Roman" w:cs="Times New Roman"/>
      <w:b/>
      <w:bCs/>
      <w:color w:val="auto"/>
      <w:spacing w:val="1"/>
      <w:sz w:val="23"/>
      <w:szCs w:val="23"/>
      <w:lang w:val="en-US" w:eastAsia="en-US"/>
    </w:rPr>
  </w:style>
  <w:style w:type="paragraph" w:customStyle="1" w:styleId="Heading220">
    <w:name w:val="Heading #2 (2)"/>
    <w:basedOn w:val="Normal"/>
    <w:link w:val="Heading22"/>
    <w:rsid w:val="003D723B"/>
    <w:pPr>
      <w:shd w:val="clear" w:color="auto" w:fill="FFFFFF"/>
      <w:spacing w:after="180" w:line="368" w:lineRule="exact"/>
      <w:jc w:val="center"/>
      <w:outlineLvl w:val="1"/>
    </w:pPr>
    <w:rPr>
      <w:rFonts w:ascii="Times New Roman" w:eastAsia="Times New Roman" w:hAnsi="Times New Roman" w:cs="Times New Roman"/>
      <w:b/>
      <w:bCs/>
      <w:color w:val="auto"/>
      <w:spacing w:val="-7"/>
      <w:sz w:val="31"/>
      <w:szCs w:val="31"/>
      <w:lang w:val="en-US" w:eastAsia="en-US"/>
    </w:rPr>
  </w:style>
  <w:style w:type="paragraph" w:customStyle="1" w:styleId="Bodytext81">
    <w:name w:val="Body text (8)1"/>
    <w:basedOn w:val="Normal"/>
    <w:link w:val="Bodytext8"/>
    <w:rsid w:val="003D723B"/>
    <w:pPr>
      <w:shd w:val="clear" w:color="auto" w:fill="FFFFFF"/>
      <w:spacing w:before="180" w:line="266" w:lineRule="exact"/>
      <w:ind w:hanging="960"/>
      <w:jc w:val="center"/>
    </w:pPr>
    <w:rPr>
      <w:rFonts w:ascii="Times New Roman" w:eastAsia="Times New Roman" w:hAnsi="Times New Roman" w:cs="Times New Roman"/>
      <w:i/>
      <w:iCs/>
      <w:color w:val="auto"/>
      <w:spacing w:val="-4"/>
      <w:sz w:val="23"/>
      <w:szCs w:val="23"/>
      <w:lang w:val="en-US" w:eastAsia="en-US"/>
    </w:rPr>
  </w:style>
  <w:style w:type="paragraph" w:customStyle="1" w:styleId="Heading11">
    <w:name w:val="Heading #1"/>
    <w:basedOn w:val="Normal"/>
    <w:link w:val="Heading10"/>
    <w:rsid w:val="003D723B"/>
    <w:pPr>
      <w:shd w:val="clear" w:color="auto" w:fill="FFFFFF"/>
      <w:spacing w:after="840" w:line="240" w:lineRule="atLeast"/>
      <w:jc w:val="center"/>
      <w:outlineLvl w:val="0"/>
    </w:pPr>
    <w:rPr>
      <w:rFonts w:ascii="Times New Roman" w:eastAsia="Times New Roman" w:hAnsi="Times New Roman" w:cs="Times New Roman"/>
      <w:b/>
      <w:bCs/>
      <w:color w:val="auto"/>
      <w:spacing w:val="-6"/>
      <w:sz w:val="41"/>
      <w:szCs w:val="41"/>
      <w:lang w:val="en-US" w:eastAsia="en-US"/>
    </w:rPr>
  </w:style>
  <w:style w:type="paragraph" w:customStyle="1" w:styleId="Heading21">
    <w:name w:val="Heading #2"/>
    <w:basedOn w:val="Normal"/>
    <w:link w:val="Heading20"/>
    <w:rsid w:val="003D723B"/>
    <w:pPr>
      <w:shd w:val="clear" w:color="auto" w:fill="FFFFFF"/>
      <w:spacing w:before="840" w:line="406" w:lineRule="exact"/>
      <w:jc w:val="both"/>
      <w:outlineLvl w:val="1"/>
    </w:pPr>
    <w:rPr>
      <w:rFonts w:ascii="Times New Roman" w:eastAsia="Times New Roman" w:hAnsi="Times New Roman" w:cs="Times New Roman"/>
      <w:b/>
      <w:bCs/>
      <w:i/>
      <w:iCs/>
      <w:color w:val="auto"/>
      <w:spacing w:val="-2"/>
      <w:sz w:val="33"/>
      <w:szCs w:val="33"/>
      <w:lang w:val="en-US" w:eastAsia="en-US"/>
    </w:rPr>
  </w:style>
  <w:style w:type="paragraph" w:styleId="TOC2">
    <w:name w:val="toc 2"/>
    <w:basedOn w:val="Normal"/>
    <w:next w:val="Normal"/>
    <w:link w:val="TOC2Char"/>
    <w:autoRedefine/>
    <w:rsid w:val="003D723B"/>
    <w:pPr>
      <w:shd w:val="clear" w:color="auto" w:fill="FFFFFF"/>
      <w:spacing w:before="300" w:line="244" w:lineRule="exact"/>
      <w:jc w:val="both"/>
    </w:pPr>
    <w:rPr>
      <w:rFonts w:ascii="Times New Roman" w:eastAsia="Times New Roman" w:hAnsi="Times New Roman" w:cs="Times New Roman"/>
      <w:b/>
      <w:bCs/>
      <w:color w:val="auto"/>
      <w:sz w:val="19"/>
      <w:szCs w:val="19"/>
      <w:lang w:val="en-US" w:eastAsia="en-US"/>
    </w:rPr>
  </w:style>
  <w:style w:type="paragraph" w:styleId="TOC3">
    <w:name w:val="toc 3"/>
    <w:basedOn w:val="Normal"/>
    <w:next w:val="Normal"/>
    <w:link w:val="TOC3Char"/>
    <w:autoRedefine/>
    <w:rsid w:val="003D723B"/>
    <w:pPr>
      <w:shd w:val="clear" w:color="auto" w:fill="FFFFFF"/>
      <w:spacing w:line="244" w:lineRule="exact"/>
      <w:jc w:val="both"/>
    </w:pPr>
    <w:rPr>
      <w:rFonts w:ascii="Times New Roman" w:eastAsia="Times New Roman" w:hAnsi="Times New Roman" w:cs="Times New Roman"/>
      <w:color w:val="auto"/>
      <w:sz w:val="19"/>
      <w:szCs w:val="19"/>
      <w:lang w:val="en-US" w:eastAsia="en-US"/>
    </w:rPr>
  </w:style>
  <w:style w:type="paragraph" w:customStyle="1" w:styleId="Tableofcontents30">
    <w:name w:val="Table of contents (3)"/>
    <w:basedOn w:val="Normal"/>
    <w:link w:val="Tableofcontents3"/>
    <w:rsid w:val="003D723B"/>
    <w:pPr>
      <w:shd w:val="clear" w:color="auto" w:fill="FFFFFF"/>
      <w:spacing w:line="244" w:lineRule="exact"/>
      <w:jc w:val="both"/>
    </w:pPr>
    <w:rPr>
      <w:rFonts w:ascii="Times New Roman" w:eastAsia="Times New Roman" w:hAnsi="Times New Roman" w:cs="Times New Roman"/>
      <w:color w:val="auto"/>
      <w:spacing w:val="-2"/>
      <w:sz w:val="23"/>
      <w:szCs w:val="23"/>
      <w:lang w:val="en-US" w:eastAsia="en-US"/>
    </w:rPr>
  </w:style>
  <w:style w:type="paragraph" w:customStyle="1" w:styleId="Bodytext90">
    <w:name w:val="Body text (9)"/>
    <w:basedOn w:val="Normal"/>
    <w:link w:val="Bodytext9"/>
    <w:rsid w:val="003D723B"/>
    <w:pPr>
      <w:shd w:val="clear" w:color="auto" w:fill="FFFFFF"/>
      <w:spacing w:line="460" w:lineRule="exact"/>
      <w:jc w:val="center"/>
    </w:pPr>
    <w:rPr>
      <w:rFonts w:ascii="Times New Roman" w:eastAsia="Times New Roman" w:hAnsi="Times New Roman" w:cs="Times New Roman"/>
      <w:b/>
      <w:bCs/>
      <w:color w:val="auto"/>
      <w:spacing w:val="3"/>
      <w:sz w:val="27"/>
      <w:szCs w:val="27"/>
      <w:lang w:val="en-US" w:eastAsia="en-US"/>
    </w:rPr>
  </w:style>
  <w:style w:type="paragraph" w:customStyle="1" w:styleId="Footnote0">
    <w:name w:val="Footnote"/>
    <w:basedOn w:val="Normal"/>
    <w:link w:val="Footnote"/>
    <w:rsid w:val="003D723B"/>
    <w:pPr>
      <w:shd w:val="clear" w:color="auto" w:fill="FFFFFF"/>
      <w:spacing w:line="240" w:lineRule="atLeast"/>
    </w:pPr>
    <w:rPr>
      <w:rFonts w:ascii="Times New Roman" w:eastAsia="Times New Roman" w:hAnsi="Times New Roman" w:cs="Times New Roman"/>
      <w:i/>
      <w:iCs/>
      <w:color w:val="auto"/>
      <w:spacing w:val="-3"/>
      <w:sz w:val="17"/>
      <w:szCs w:val="17"/>
      <w:lang w:val="en-US" w:eastAsia="en-US"/>
    </w:rPr>
  </w:style>
  <w:style w:type="paragraph" w:customStyle="1" w:styleId="Bodytext100">
    <w:name w:val="Body text (10)"/>
    <w:basedOn w:val="Normal"/>
    <w:link w:val="Bodytext10"/>
    <w:rsid w:val="003D723B"/>
    <w:pPr>
      <w:shd w:val="clear" w:color="auto" w:fill="FFFFFF"/>
      <w:spacing w:before="360" w:after="480" w:line="240" w:lineRule="atLeast"/>
      <w:jc w:val="center"/>
    </w:pPr>
    <w:rPr>
      <w:rFonts w:ascii="Times New Roman" w:eastAsia="Times New Roman" w:hAnsi="Times New Roman" w:cs="Times New Roman"/>
      <w:b/>
      <w:bCs/>
      <w:color w:val="auto"/>
      <w:spacing w:val="-4"/>
      <w:sz w:val="25"/>
      <w:szCs w:val="25"/>
      <w:lang w:val="en-US" w:eastAsia="en-US"/>
    </w:rPr>
  </w:style>
  <w:style w:type="paragraph" w:customStyle="1" w:styleId="Heading320">
    <w:name w:val="Heading #3 (2)"/>
    <w:basedOn w:val="Normal"/>
    <w:link w:val="Heading32"/>
    <w:rsid w:val="003D723B"/>
    <w:pPr>
      <w:shd w:val="clear" w:color="auto" w:fill="FFFFFF"/>
      <w:spacing w:line="349" w:lineRule="exact"/>
      <w:jc w:val="both"/>
      <w:outlineLvl w:val="2"/>
    </w:pPr>
    <w:rPr>
      <w:rFonts w:ascii="Times New Roman" w:eastAsia="Times New Roman" w:hAnsi="Times New Roman" w:cs="Times New Roman"/>
      <w:i/>
      <w:iCs/>
      <w:color w:val="auto"/>
      <w:spacing w:val="-4"/>
      <w:sz w:val="23"/>
      <w:szCs w:val="23"/>
      <w:lang w:val="en-US" w:eastAsia="en-US"/>
    </w:rPr>
  </w:style>
  <w:style w:type="paragraph" w:customStyle="1" w:styleId="Heading30">
    <w:name w:val="Heading #3"/>
    <w:basedOn w:val="Normal"/>
    <w:link w:val="Heading3"/>
    <w:rsid w:val="003D723B"/>
    <w:pPr>
      <w:shd w:val="clear" w:color="auto" w:fill="FFFFFF"/>
      <w:spacing w:line="279" w:lineRule="exact"/>
      <w:jc w:val="both"/>
      <w:outlineLvl w:val="2"/>
    </w:pPr>
    <w:rPr>
      <w:rFonts w:ascii="Times New Roman" w:eastAsia="Times New Roman" w:hAnsi="Times New Roman" w:cs="Times New Roman"/>
      <w:color w:val="auto"/>
      <w:spacing w:val="-2"/>
      <w:sz w:val="23"/>
      <w:szCs w:val="23"/>
      <w:lang w:val="en-US" w:eastAsia="en-US"/>
    </w:rPr>
  </w:style>
  <w:style w:type="paragraph" w:customStyle="1" w:styleId="Bodytext110">
    <w:name w:val="Body text (11)"/>
    <w:basedOn w:val="Normal"/>
    <w:link w:val="Bodytext11"/>
    <w:rsid w:val="003D723B"/>
    <w:pPr>
      <w:shd w:val="clear" w:color="auto" w:fill="FFFFFF"/>
      <w:spacing w:line="330"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Tablecaption1">
    <w:name w:val="Table caption1"/>
    <w:basedOn w:val="Normal"/>
    <w:link w:val="Tablecaption"/>
    <w:rsid w:val="003D723B"/>
    <w:pPr>
      <w:shd w:val="clear" w:color="auto" w:fill="FFFFFF"/>
      <w:spacing w:line="311" w:lineRule="exact"/>
      <w:jc w:val="both"/>
    </w:pPr>
    <w:rPr>
      <w:rFonts w:ascii="Times New Roman" w:eastAsia="Times New Roman" w:hAnsi="Times New Roman" w:cs="Times New Roman"/>
      <w:color w:val="auto"/>
      <w:spacing w:val="-2"/>
      <w:sz w:val="23"/>
      <w:szCs w:val="23"/>
      <w:lang w:val="en-US" w:eastAsia="en-US"/>
    </w:rPr>
  </w:style>
  <w:style w:type="paragraph" w:customStyle="1" w:styleId="Tablecaption20">
    <w:name w:val="Table caption (2)"/>
    <w:basedOn w:val="Normal"/>
    <w:link w:val="Tablecaption2"/>
    <w:rsid w:val="003D723B"/>
    <w:pPr>
      <w:shd w:val="clear" w:color="auto" w:fill="FFFFFF"/>
      <w:spacing w:line="240" w:lineRule="atLeast"/>
    </w:pPr>
    <w:rPr>
      <w:rFonts w:ascii="Times New Roman" w:eastAsia="Times New Roman" w:hAnsi="Times New Roman" w:cs="Times New Roman"/>
      <w:color w:val="auto"/>
      <w:sz w:val="19"/>
      <w:szCs w:val="19"/>
      <w:lang w:val="en-US" w:eastAsia="en-US"/>
    </w:rPr>
  </w:style>
  <w:style w:type="paragraph" w:customStyle="1" w:styleId="Tablecaption30">
    <w:name w:val="Table caption (3)"/>
    <w:basedOn w:val="Normal"/>
    <w:link w:val="Tablecaption3"/>
    <w:rsid w:val="003D723B"/>
    <w:pPr>
      <w:shd w:val="clear" w:color="auto" w:fill="FFFFFF"/>
      <w:spacing w:line="206" w:lineRule="exact"/>
      <w:jc w:val="both"/>
    </w:pPr>
    <w:rPr>
      <w:rFonts w:ascii="Times New Roman" w:eastAsia="Times New Roman" w:hAnsi="Times New Roman" w:cs="Times New Roman"/>
      <w:b/>
      <w:bCs/>
      <w:color w:val="auto"/>
      <w:spacing w:val="-3"/>
      <w:sz w:val="15"/>
      <w:szCs w:val="15"/>
      <w:lang w:val="en-US" w:eastAsia="en-US"/>
    </w:rPr>
  </w:style>
  <w:style w:type="paragraph" w:customStyle="1" w:styleId="Headerorfooter0">
    <w:name w:val="Header or footer"/>
    <w:basedOn w:val="Normal"/>
    <w:link w:val="Headerorfooter"/>
    <w:rsid w:val="003D723B"/>
    <w:pPr>
      <w:shd w:val="clear" w:color="auto" w:fill="FFFFFF"/>
      <w:spacing w:line="240" w:lineRule="atLeast"/>
    </w:pPr>
    <w:rPr>
      <w:rFonts w:ascii="Times New Roman" w:eastAsia="Times New Roman" w:hAnsi="Times New Roman" w:cs="Times New Roman"/>
      <w:color w:val="auto"/>
      <w:spacing w:val="-3"/>
      <w:sz w:val="23"/>
      <w:szCs w:val="23"/>
      <w:lang w:val="en-US" w:eastAsia="en-US"/>
    </w:rPr>
  </w:style>
  <w:style w:type="paragraph" w:customStyle="1" w:styleId="Headerorfooter30">
    <w:name w:val="Header or footer (3)"/>
    <w:basedOn w:val="Normal"/>
    <w:link w:val="Headerorfooter3"/>
    <w:rsid w:val="003D723B"/>
    <w:pPr>
      <w:shd w:val="clear" w:color="auto" w:fill="FFFFFF"/>
      <w:spacing w:line="240" w:lineRule="atLeast"/>
    </w:pPr>
    <w:rPr>
      <w:rFonts w:ascii="Times New Roman" w:eastAsia="Times New Roman" w:hAnsi="Times New Roman" w:cs="Times New Roman"/>
      <w:b/>
      <w:bCs/>
      <w:i/>
      <w:iCs/>
      <w:color w:val="auto"/>
      <w:spacing w:val="-3"/>
      <w:sz w:val="22"/>
      <w:szCs w:val="22"/>
      <w:lang w:val="en-US" w:eastAsia="en-US"/>
    </w:rPr>
  </w:style>
  <w:style w:type="paragraph" w:customStyle="1" w:styleId="Headerorfooter40">
    <w:name w:val="Header or footer (4)"/>
    <w:basedOn w:val="Normal"/>
    <w:link w:val="Headerorfooter4"/>
    <w:rsid w:val="003D723B"/>
    <w:pPr>
      <w:shd w:val="clear" w:color="auto" w:fill="FFFFFF"/>
      <w:spacing w:line="240" w:lineRule="atLeast"/>
      <w:jc w:val="right"/>
    </w:pPr>
    <w:rPr>
      <w:rFonts w:ascii="Times New Roman" w:eastAsia="Times New Roman" w:hAnsi="Times New Roman" w:cs="Times New Roman"/>
      <w:noProof/>
      <w:color w:val="auto"/>
      <w:sz w:val="12"/>
      <w:szCs w:val="12"/>
      <w:lang w:val="en-US" w:eastAsia="en-US"/>
    </w:rPr>
  </w:style>
  <w:style w:type="paragraph" w:customStyle="1" w:styleId="Bodytext120">
    <w:name w:val="Body text (12)"/>
    <w:basedOn w:val="Normal"/>
    <w:link w:val="Bodytext12"/>
    <w:rsid w:val="003D723B"/>
    <w:pPr>
      <w:shd w:val="clear" w:color="auto" w:fill="FFFFFF"/>
      <w:spacing w:after="360" w:line="387" w:lineRule="exact"/>
      <w:jc w:val="center"/>
    </w:pPr>
    <w:rPr>
      <w:rFonts w:ascii="Times New Roman" w:eastAsia="Times New Roman" w:hAnsi="Times New Roman" w:cs="Times New Roman"/>
      <w:color w:val="auto"/>
      <w:spacing w:val="-2"/>
      <w:sz w:val="25"/>
      <w:szCs w:val="25"/>
      <w:lang w:val="en-US" w:eastAsia="en-US"/>
    </w:rPr>
  </w:style>
  <w:style w:type="paragraph" w:customStyle="1" w:styleId="Bodytext130">
    <w:name w:val="Body text (13)"/>
    <w:basedOn w:val="Normal"/>
    <w:link w:val="Bodytext13"/>
    <w:rsid w:val="003D723B"/>
    <w:pPr>
      <w:shd w:val="clear" w:color="auto" w:fill="FFFFFF"/>
      <w:spacing w:after="180" w:line="358" w:lineRule="exact"/>
      <w:jc w:val="center"/>
    </w:pPr>
    <w:rPr>
      <w:rFonts w:ascii="Times New Roman" w:eastAsia="Times New Roman" w:hAnsi="Times New Roman" w:cs="Times New Roman"/>
      <w:b/>
      <w:bCs/>
      <w:color w:val="auto"/>
      <w:spacing w:val="-7"/>
      <w:sz w:val="31"/>
      <w:szCs w:val="31"/>
      <w:lang w:val="en-US" w:eastAsia="en-US"/>
    </w:rPr>
  </w:style>
  <w:style w:type="paragraph" w:customStyle="1" w:styleId="Bodytext140">
    <w:name w:val="Body text (14)"/>
    <w:basedOn w:val="Normal"/>
    <w:link w:val="Bodytext14"/>
    <w:rsid w:val="003D723B"/>
    <w:pPr>
      <w:shd w:val="clear" w:color="auto" w:fill="FFFFFF"/>
      <w:spacing w:after="300" w:line="240" w:lineRule="atLeast"/>
      <w:jc w:val="center"/>
    </w:pPr>
    <w:rPr>
      <w:rFonts w:ascii="Times New Roman" w:eastAsia="Times New Roman" w:hAnsi="Times New Roman" w:cs="Times New Roman"/>
      <w:b/>
      <w:bCs/>
      <w:color w:val="auto"/>
      <w:sz w:val="33"/>
      <w:szCs w:val="33"/>
      <w:lang w:val="en-US" w:eastAsia="en-US"/>
    </w:rPr>
  </w:style>
  <w:style w:type="paragraph" w:customStyle="1" w:styleId="Bodytext150">
    <w:name w:val="Body text (15)"/>
    <w:basedOn w:val="Normal"/>
    <w:link w:val="Bodytext15"/>
    <w:rsid w:val="003D723B"/>
    <w:pPr>
      <w:shd w:val="clear" w:color="auto" w:fill="FFFFFF"/>
      <w:spacing w:before="300" w:line="396" w:lineRule="exact"/>
      <w:jc w:val="both"/>
    </w:pPr>
    <w:rPr>
      <w:rFonts w:ascii="Times New Roman" w:eastAsia="Times New Roman" w:hAnsi="Times New Roman" w:cs="Times New Roman"/>
      <w:b/>
      <w:bCs/>
      <w:i/>
      <w:iCs/>
      <w:color w:val="auto"/>
      <w:spacing w:val="-2"/>
      <w:sz w:val="33"/>
      <w:szCs w:val="33"/>
      <w:lang w:val="en-US" w:eastAsia="en-US"/>
    </w:rPr>
  </w:style>
  <w:style w:type="paragraph" w:styleId="TOC6">
    <w:name w:val="toc 6"/>
    <w:basedOn w:val="Normal"/>
    <w:next w:val="Normal"/>
    <w:link w:val="TOC6Char"/>
    <w:autoRedefine/>
    <w:rsid w:val="003D723B"/>
    <w:pPr>
      <w:shd w:val="clear" w:color="auto" w:fill="FFFFFF"/>
      <w:spacing w:before="420" w:line="238" w:lineRule="exact"/>
      <w:jc w:val="both"/>
    </w:pPr>
    <w:rPr>
      <w:rFonts w:ascii="Times New Roman" w:eastAsia="Times New Roman" w:hAnsi="Times New Roman" w:cs="Times New Roman"/>
      <w:b/>
      <w:bCs/>
      <w:color w:val="auto"/>
      <w:sz w:val="19"/>
      <w:szCs w:val="19"/>
      <w:lang w:val="en-US" w:eastAsia="en-US"/>
    </w:rPr>
  </w:style>
  <w:style w:type="paragraph" w:customStyle="1" w:styleId="Tableofcontents50">
    <w:name w:val="Table of contents (5)"/>
    <w:basedOn w:val="Normal"/>
    <w:link w:val="Tableofcontents5"/>
    <w:rsid w:val="003D723B"/>
    <w:pPr>
      <w:shd w:val="clear" w:color="auto" w:fill="FFFFFF"/>
      <w:spacing w:line="238" w:lineRule="exact"/>
      <w:jc w:val="both"/>
    </w:pPr>
    <w:rPr>
      <w:rFonts w:ascii="Times New Roman" w:eastAsia="Times New Roman" w:hAnsi="Times New Roman" w:cs="Times New Roman"/>
      <w:color w:val="auto"/>
      <w:spacing w:val="-2"/>
      <w:sz w:val="20"/>
      <w:szCs w:val="20"/>
      <w:lang w:val="en-US" w:eastAsia="en-US"/>
    </w:rPr>
  </w:style>
  <w:style w:type="paragraph" w:customStyle="1" w:styleId="Tableofcontents60">
    <w:name w:val="Table of contents (6)"/>
    <w:basedOn w:val="Normal"/>
    <w:link w:val="Tableofcontents6"/>
    <w:rsid w:val="003D723B"/>
    <w:pPr>
      <w:shd w:val="clear" w:color="auto" w:fill="FFFFFF"/>
      <w:spacing w:line="238" w:lineRule="exact"/>
      <w:jc w:val="both"/>
    </w:pPr>
    <w:rPr>
      <w:rFonts w:ascii="Times New Roman" w:eastAsia="Times New Roman" w:hAnsi="Times New Roman" w:cs="Times New Roman"/>
      <w:b/>
      <w:bCs/>
      <w:color w:val="auto"/>
      <w:spacing w:val="-2"/>
      <w:sz w:val="20"/>
      <w:szCs w:val="20"/>
      <w:lang w:val="en-US" w:eastAsia="en-US"/>
    </w:rPr>
  </w:style>
  <w:style w:type="paragraph" w:customStyle="1" w:styleId="Tableofcontents70">
    <w:name w:val="Table of contents (7)"/>
    <w:basedOn w:val="Normal"/>
    <w:link w:val="Tableofcontents7"/>
    <w:rsid w:val="003D723B"/>
    <w:pPr>
      <w:shd w:val="clear" w:color="auto" w:fill="FFFFFF"/>
      <w:spacing w:line="238" w:lineRule="exact"/>
      <w:jc w:val="both"/>
    </w:pPr>
    <w:rPr>
      <w:rFonts w:ascii="Times New Roman" w:eastAsia="Times New Roman" w:hAnsi="Times New Roman" w:cs="Times New Roman"/>
      <w:i/>
      <w:iCs/>
      <w:color w:val="auto"/>
      <w:spacing w:val="-2"/>
      <w:sz w:val="19"/>
      <w:szCs w:val="19"/>
      <w:lang w:val="en-US" w:eastAsia="en-US"/>
    </w:rPr>
  </w:style>
  <w:style w:type="paragraph" w:customStyle="1" w:styleId="Bodytext160">
    <w:name w:val="Body text (16)"/>
    <w:basedOn w:val="Normal"/>
    <w:link w:val="Bodytext16"/>
    <w:rsid w:val="003D723B"/>
    <w:pPr>
      <w:shd w:val="clear" w:color="auto" w:fill="FFFFFF"/>
      <w:spacing w:before="420" w:after="420" w:line="240" w:lineRule="atLeast"/>
      <w:jc w:val="center"/>
    </w:pPr>
    <w:rPr>
      <w:rFonts w:ascii="Times New Roman" w:eastAsia="Times New Roman" w:hAnsi="Times New Roman" w:cs="Times New Roman"/>
      <w:b/>
      <w:bCs/>
      <w:color w:val="auto"/>
      <w:spacing w:val="-6"/>
      <w:sz w:val="25"/>
      <w:szCs w:val="25"/>
      <w:lang w:val="en-US" w:eastAsia="en-US"/>
    </w:rPr>
  </w:style>
  <w:style w:type="paragraph" w:customStyle="1" w:styleId="Heading420">
    <w:name w:val="Heading #4 (2)"/>
    <w:basedOn w:val="Normal"/>
    <w:link w:val="Heading42"/>
    <w:rsid w:val="003D723B"/>
    <w:pPr>
      <w:shd w:val="clear" w:color="auto" w:fill="FFFFFF"/>
      <w:spacing w:line="346" w:lineRule="exact"/>
      <w:jc w:val="both"/>
      <w:outlineLvl w:val="3"/>
    </w:pPr>
    <w:rPr>
      <w:rFonts w:ascii="Times New Roman" w:eastAsia="Times New Roman" w:hAnsi="Times New Roman" w:cs="Times New Roman"/>
      <w:color w:val="auto"/>
      <w:sz w:val="23"/>
      <w:szCs w:val="23"/>
      <w:lang w:val="en-US" w:eastAsia="en-US"/>
    </w:rPr>
  </w:style>
  <w:style w:type="paragraph" w:customStyle="1" w:styleId="Bodytext170">
    <w:name w:val="Body text (17)"/>
    <w:basedOn w:val="Normal"/>
    <w:link w:val="Bodytext17"/>
    <w:rsid w:val="003D723B"/>
    <w:pPr>
      <w:shd w:val="clear" w:color="auto" w:fill="FFFFFF"/>
      <w:spacing w:before="360" w:line="355" w:lineRule="exact"/>
    </w:pPr>
    <w:rPr>
      <w:rFonts w:ascii="Times New Roman" w:eastAsia="Times New Roman" w:hAnsi="Times New Roman" w:cs="Times New Roman"/>
      <w:b/>
      <w:bCs/>
      <w:color w:val="auto"/>
      <w:spacing w:val="2"/>
      <w:sz w:val="20"/>
      <w:szCs w:val="20"/>
      <w:lang w:val="en-US" w:eastAsia="en-US"/>
    </w:rPr>
  </w:style>
  <w:style w:type="paragraph" w:customStyle="1" w:styleId="Bodytext180">
    <w:name w:val="Body text (18)"/>
    <w:basedOn w:val="Normal"/>
    <w:link w:val="Bodytext18"/>
    <w:rsid w:val="003D723B"/>
    <w:pPr>
      <w:shd w:val="clear" w:color="auto" w:fill="FFFFFF"/>
      <w:spacing w:line="355" w:lineRule="exact"/>
    </w:pPr>
    <w:rPr>
      <w:rFonts w:ascii="Times New Roman" w:eastAsia="Times New Roman" w:hAnsi="Times New Roman" w:cs="Times New Roman"/>
      <w:b/>
      <w:bCs/>
      <w:color w:val="auto"/>
      <w:spacing w:val="-2"/>
      <w:sz w:val="15"/>
      <w:szCs w:val="15"/>
      <w:lang w:val="en-US" w:eastAsia="en-US"/>
    </w:rPr>
  </w:style>
  <w:style w:type="paragraph" w:customStyle="1" w:styleId="Footnote20">
    <w:name w:val="Footnote (2)"/>
    <w:basedOn w:val="Normal"/>
    <w:link w:val="Footnote2"/>
    <w:rsid w:val="003D723B"/>
    <w:pPr>
      <w:shd w:val="clear" w:color="auto" w:fill="FFFFFF"/>
      <w:spacing w:line="193" w:lineRule="exact"/>
      <w:jc w:val="both"/>
    </w:pPr>
    <w:rPr>
      <w:rFonts w:ascii="Times New Roman" w:eastAsia="Times New Roman" w:hAnsi="Times New Roman" w:cs="Times New Roman"/>
      <w:b/>
      <w:bCs/>
      <w:color w:val="auto"/>
      <w:spacing w:val="-2"/>
      <w:sz w:val="15"/>
      <w:szCs w:val="15"/>
      <w:lang w:val="en-US" w:eastAsia="en-US"/>
    </w:rPr>
  </w:style>
  <w:style w:type="paragraph" w:customStyle="1" w:styleId="Bodytext190">
    <w:name w:val="Body text (19)"/>
    <w:basedOn w:val="Normal"/>
    <w:link w:val="Bodytext19"/>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Bodytext201">
    <w:name w:val="Body text (20)"/>
    <w:basedOn w:val="Normal"/>
    <w:link w:val="Bodytext200"/>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Heading330">
    <w:name w:val="Heading #3 (3)"/>
    <w:basedOn w:val="Normal"/>
    <w:link w:val="Heading33"/>
    <w:rsid w:val="003D723B"/>
    <w:pPr>
      <w:shd w:val="clear" w:color="auto" w:fill="FFFFFF"/>
      <w:spacing w:after="300" w:line="240" w:lineRule="atLeast"/>
      <w:jc w:val="center"/>
      <w:outlineLvl w:val="2"/>
    </w:pPr>
    <w:rPr>
      <w:rFonts w:ascii="Times New Roman" w:eastAsia="Times New Roman" w:hAnsi="Times New Roman" w:cs="Times New Roman"/>
      <w:b/>
      <w:bCs/>
      <w:color w:val="auto"/>
      <w:spacing w:val="-4"/>
      <w:sz w:val="27"/>
      <w:szCs w:val="27"/>
      <w:lang w:val="en-US" w:eastAsia="en-US"/>
    </w:rPr>
  </w:style>
  <w:style w:type="paragraph" w:customStyle="1" w:styleId="Footnote30">
    <w:name w:val="Footnote (3)"/>
    <w:basedOn w:val="Normal"/>
    <w:link w:val="Footnote3"/>
    <w:rsid w:val="003D723B"/>
    <w:pPr>
      <w:shd w:val="clear" w:color="auto" w:fill="FFFFFF"/>
      <w:spacing w:after="120" w:line="240" w:lineRule="atLeast"/>
    </w:pPr>
    <w:rPr>
      <w:rFonts w:ascii="Times New Roman" w:eastAsia="Times New Roman" w:hAnsi="Times New Roman" w:cs="Times New Roman"/>
      <w:color w:val="auto"/>
      <w:sz w:val="23"/>
      <w:szCs w:val="23"/>
      <w:lang w:val="en-US" w:eastAsia="en-US"/>
    </w:rPr>
  </w:style>
  <w:style w:type="paragraph" w:customStyle="1" w:styleId="Footnote40">
    <w:name w:val="Footnote (4)"/>
    <w:basedOn w:val="Normal"/>
    <w:link w:val="Footnote4"/>
    <w:rsid w:val="003D723B"/>
    <w:pPr>
      <w:shd w:val="clear" w:color="auto" w:fill="FFFFFF"/>
      <w:spacing w:before="120" w:line="240" w:lineRule="atLeast"/>
    </w:pPr>
    <w:rPr>
      <w:rFonts w:ascii="Times New Roman" w:eastAsia="Times New Roman" w:hAnsi="Times New Roman" w:cs="Times New Roman"/>
      <w:i/>
      <w:iCs/>
      <w:color w:val="auto"/>
      <w:spacing w:val="-4"/>
      <w:sz w:val="23"/>
      <w:szCs w:val="23"/>
      <w:lang w:val="en-US" w:eastAsia="en-US"/>
    </w:rPr>
  </w:style>
  <w:style w:type="paragraph" w:customStyle="1" w:styleId="Bodytext210">
    <w:name w:val="Body text (21)"/>
    <w:basedOn w:val="Normal"/>
    <w:link w:val="Bodytext21"/>
    <w:rsid w:val="003D723B"/>
    <w:pPr>
      <w:shd w:val="clear" w:color="auto" w:fill="FFFFFF"/>
      <w:spacing w:before="60" w:line="238" w:lineRule="exact"/>
      <w:jc w:val="both"/>
    </w:pPr>
    <w:rPr>
      <w:rFonts w:ascii="Times New Roman" w:eastAsia="Times New Roman" w:hAnsi="Times New Roman" w:cs="Times New Roman"/>
      <w:color w:val="auto"/>
      <w:sz w:val="20"/>
      <w:szCs w:val="20"/>
      <w:lang w:val="en-US" w:eastAsia="en-US"/>
    </w:rPr>
  </w:style>
  <w:style w:type="paragraph" w:customStyle="1" w:styleId="Heading41">
    <w:name w:val="Heading #41"/>
    <w:basedOn w:val="Normal"/>
    <w:link w:val="Heading40"/>
    <w:rsid w:val="003D723B"/>
    <w:pPr>
      <w:shd w:val="clear" w:color="auto" w:fill="FFFFFF"/>
      <w:spacing w:line="327" w:lineRule="exact"/>
      <w:jc w:val="both"/>
      <w:outlineLvl w:val="3"/>
    </w:pPr>
    <w:rPr>
      <w:rFonts w:ascii="Times New Roman" w:eastAsia="Times New Roman" w:hAnsi="Times New Roman" w:cs="Times New Roman"/>
      <w:i/>
      <w:iCs/>
      <w:color w:val="auto"/>
      <w:spacing w:val="-4"/>
      <w:sz w:val="23"/>
      <w:szCs w:val="23"/>
      <w:lang w:val="en-US" w:eastAsia="en-US"/>
    </w:rPr>
  </w:style>
  <w:style w:type="paragraph" w:customStyle="1" w:styleId="Tablecaption40">
    <w:name w:val="Table caption (4)"/>
    <w:basedOn w:val="Normal"/>
    <w:link w:val="Tablecaption4"/>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Headerorfooter50">
    <w:name w:val="Header or footer (5)"/>
    <w:basedOn w:val="Normal"/>
    <w:link w:val="Headerorfooter5"/>
    <w:rsid w:val="003D723B"/>
    <w:pPr>
      <w:shd w:val="clear" w:color="auto" w:fill="FFFFFF"/>
      <w:spacing w:line="240" w:lineRule="atLeast"/>
    </w:pPr>
    <w:rPr>
      <w:rFonts w:ascii="Consolas" w:eastAsia="Times New Roman" w:hAnsi="Consolas" w:cs="Consolas"/>
      <w:i/>
      <w:iCs/>
      <w:color w:val="auto"/>
      <w:sz w:val="9"/>
      <w:szCs w:val="9"/>
      <w:lang w:val="en-US" w:eastAsia="en-US"/>
    </w:rPr>
  </w:style>
  <w:style w:type="paragraph" w:customStyle="1" w:styleId="Bodytext220">
    <w:name w:val="Body text (22)"/>
    <w:basedOn w:val="Normal"/>
    <w:link w:val="Bodytext22"/>
    <w:rsid w:val="003D723B"/>
    <w:pPr>
      <w:shd w:val="clear" w:color="auto" w:fill="FFFFFF"/>
      <w:spacing w:line="377" w:lineRule="exact"/>
      <w:jc w:val="center"/>
    </w:pPr>
    <w:rPr>
      <w:rFonts w:ascii="Times New Roman" w:eastAsia="Times New Roman" w:hAnsi="Times New Roman" w:cs="Times New Roman"/>
      <w:i/>
      <w:iCs/>
      <w:color w:val="auto"/>
      <w:spacing w:val="-6"/>
      <w:sz w:val="25"/>
      <w:szCs w:val="25"/>
      <w:lang w:val="en-US" w:eastAsia="en-US"/>
    </w:rPr>
  </w:style>
  <w:style w:type="paragraph" w:customStyle="1" w:styleId="Footnote50">
    <w:name w:val="Footnote (5)"/>
    <w:basedOn w:val="Normal"/>
    <w:link w:val="Footnote5"/>
    <w:rsid w:val="003D723B"/>
    <w:pPr>
      <w:shd w:val="clear" w:color="auto" w:fill="FFFFFF"/>
      <w:spacing w:line="240" w:lineRule="atLeast"/>
    </w:pPr>
    <w:rPr>
      <w:rFonts w:ascii="Times New Roman" w:eastAsia="Times New Roman" w:hAnsi="Times New Roman" w:cs="Times New Roman"/>
      <w:i/>
      <w:iCs/>
      <w:color w:val="auto"/>
      <w:spacing w:val="-4"/>
      <w:sz w:val="17"/>
      <w:szCs w:val="17"/>
      <w:lang w:val="en-US" w:eastAsia="en-US"/>
    </w:rPr>
  </w:style>
  <w:style w:type="paragraph" w:customStyle="1" w:styleId="Footnote60">
    <w:name w:val="Footnote (6)"/>
    <w:basedOn w:val="Normal"/>
    <w:link w:val="Footnote6"/>
    <w:rsid w:val="003D723B"/>
    <w:pPr>
      <w:shd w:val="clear" w:color="auto" w:fill="FFFFFF"/>
      <w:spacing w:line="240" w:lineRule="atLeast"/>
    </w:pPr>
    <w:rPr>
      <w:rFonts w:ascii="CordiaUPC" w:eastAsia="Times New Roman" w:hAnsi="CordiaUPC" w:cs="CordiaUPC"/>
      <w:noProof/>
      <w:color w:val="auto"/>
      <w:sz w:val="13"/>
      <w:szCs w:val="13"/>
      <w:lang w:val="en-US" w:eastAsia="en-US"/>
    </w:rPr>
  </w:style>
  <w:style w:type="paragraph" w:customStyle="1" w:styleId="Headerorfooter60">
    <w:name w:val="Header or footer (6)"/>
    <w:basedOn w:val="Normal"/>
    <w:link w:val="Headerorfooter6"/>
    <w:rsid w:val="003D723B"/>
    <w:pPr>
      <w:shd w:val="clear" w:color="auto" w:fill="FFFFFF"/>
      <w:spacing w:line="240" w:lineRule="atLeast"/>
    </w:pPr>
    <w:rPr>
      <w:rFonts w:ascii="Segoe UI" w:eastAsia="Times New Roman" w:hAnsi="Segoe UI" w:cs="Segoe UI"/>
      <w:noProof/>
      <w:color w:val="auto"/>
      <w:w w:val="150"/>
      <w:sz w:val="8"/>
      <w:szCs w:val="8"/>
      <w:lang w:val="en-US" w:eastAsia="en-US"/>
    </w:rPr>
  </w:style>
  <w:style w:type="paragraph" w:customStyle="1" w:styleId="Bodytext230">
    <w:name w:val="Body text (23)"/>
    <w:basedOn w:val="Normal"/>
    <w:link w:val="Bodytext23"/>
    <w:rsid w:val="003D723B"/>
    <w:pPr>
      <w:shd w:val="clear" w:color="auto" w:fill="FFFFFF"/>
      <w:spacing w:before="360" w:line="240" w:lineRule="atLeast"/>
      <w:jc w:val="both"/>
    </w:pPr>
    <w:rPr>
      <w:rFonts w:ascii="Times New Roman" w:eastAsia="Times New Roman" w:hAnsi="Times New Roman" w:cs="Times New Roman"/>
      <w:i/>
      <w:iCs/>
      <w:color w:val="auto"/>
      <w:spacing w:val="-4"/>
      <w:sz w:val="17"/>
      <w:szCs w:val="17"/>
      <w:lang w:val="en-US" w:eastAsia="en-US"/>
    </w:rPr>
  </w:style>
  <w:style w:type="paragraph" w:customStyle="1" w:styleId="Bodytext240">
    <w:name w:val="Body text (24)"/>
    <w:basedOn w:val="Normal"/>
    <w:link w:val="Bodytext24"/>
    <w:rsid w:val="003D723B"/>
    <w:pPr>
      <w:shd w:val="clear" w:color="auto" w:fill="FFFFFF"/>
      <w:spacing w:line="240" w:lineRule="atLeast"/>
    </w:pPr>
    <w:rPr>
      <w:rFonts w:ascii="Segoe UI" w:eastAsia="Times New Roman" w:hAnsi="Segoe UI" w:cs="Segoe UI"/>
      <w:i/>
      <w:iCs/>
      <w:noProof/>
      <w:color w:val="auto"/>
      <w:sz w:val="14"/>
      <w:szCs w:val="14"/>
      <w:lang w:val="en-US" w:eastAsia="en-US"/>
    </w:rPr>
  </w:style>
  <w:style w:type="paragraph" w:customStyle="1" w:styleId="Bodytext250">
    <w:name w:val="Body text (25)"/>
    <w:basedOn w:val="Normal"/>
    <w:link w:val="Bodytext25"/>
    <w:rsid w:val="003D723B"/>
    <w:pPr>
      <w:shd w:val="clear" w:color="auto" w:fill="FFFFFF"/>
      <w:spacing w:line="384" w:lineRule="exact"/>
      <w:jc w:val="center"/>
    </w:pPr>
    <w:rPr>
      <w:rFonts w:ascii="Times New Roman" w:eastAsia="Times New Roman" w:hAnsi="Times New Roman" w:cs="Times New Roman"/>
      <w:i/>
      <w:iCs/>
      <w:color w:val="auto"/>
      <w:spacing w:val="-2"/>
      <w:sz w:val="17"/>
      <w:szCs w:val="17"/>
      <w:lang w:val="en-US" w:eastAsia="en-US"/>
    </w:rPr>
  </w:style>
  <w:style w:type="paragraph" w:customStyle="1" w:styleId="Bodytext260">
    <w:name w:val="Body text (26)"/>
    <w:basedOn w:val="Normal"/>
    <w:link w:val="Bodytext26"/>
    <w:rsid w:val="003D723B"/>
    <w:pPr>
      <w:shd w:val="clear" w:color="auto" w:fill="FFFFFF"/>
      <w:spacing w:before="120" w:line="339" w:lineRule="exact"/>
    </w:pPr>
    <w:rPr>
      <w:rFonts w:ascii="Times New Roman" w:eastAsia="Times New Roman" w:hAnsi="Times New Roman" w:cs="Times New Roman"/>
      <w:i/>
      <w:iCs/>
      <w:color w:val="auto"/>
      <w:spacing w:val="-3"/>
      <w:sz w:val="22"/>
      <w:szCs w:val="22"/>
      <w:lang w:val="en-US" w:eastAsia="en-US"/>
    </w:rPr>
  </w:style>
  <w:style w:type="paragraph" w:customStyle="1" w:styleId="Bodytext280">
    <w:name w:val="Body text (28)"/>
    <w:basedOn w:val="Normal"/>
    <w:link w:val="Bodytext28"/>
    <w:rsid w:val="003D723B"/>
    <w:pPr>
      <w:shd w:val="clear" w:color="auto" w:fill="FFFFFF"/>
      <w:spacing w:line="240" w:lineRule="atLeast"/>
    </w:pPr>
    <w:rPr>
      <w:rFonts w:ascii="Corbel" w:eastAsia="Times New Roman" w:hAnsi="Corbel" w:cs="Corbel"/>
      <w:noProof/>
      <w:color w:val="auto"/>
      <w:sz w:val="27"/>
      <w:szCs w:val="27"/>
      <w:lang w:val="en-US" w:eastAsia="en-US"/>
    </w:rPr>
  </w:style>
  <w:style w:type="paragraph" w:customStyle="1" w:styleId="Bodytext290">
    <w:name w:val="Body text (29)"/>
    <w:basedOn w:val="Normal"/>
    <w:link w:val="Bodytext29"/>
    <w:rsid w:val="003D723B"/>
    <w:pPr>
      <w:shd w:val="clear" w:color="auto" w:fill="FFFFFF"/>
      <w:spacing w:line="240" w:lineRule="atLeast"/>
    </w:pPr>
    <w:rPr>
      <w:rFonts w:ascii="Corbel" w:eastAsia="Times New Roman" w:hAnsi="Corbel" w:cs="Corbel"/>
      <w:noProof/>
      <w:color w:val="auto"/>
      <w:sz w:val="25"/>
      <w:szCs w:val="25"/>
      <w:lang w:val="en-US" w:eastAsia="en-US"/>
    </w:rPr>
  </w:style>
  <w:style w:type="paragraph" w:customStyle="1" w:styleId="Bodytext270">
    <w:name w:val="Body text (27)"/>
    <w:basedOn w:val="Normal"/>
    <w:link w:val="Bodytext27"/>
    <w:rsid w:val="003D723B"/>
    <w:pPr>
      <w:shd w:val="clear" w:color="auto" w:fill="FFFFFF"/>
      <w:spacing w:line="240" w:lineRule="atLeast"/>
    </w:pPr>
    <w:rPr>
      <w:rFonts w:ascii="Times New Roman" w:eastAsia="Times New Roman" w:hAnsi="Times New Roman" w:cs="Times New Roman"/>
      <w:i/>
      <w:iCs/>
      <w:noProof/>
      <w:color w:val="auto"/>
      <w:sz w:val="9"/>
      <w:szCs w:val="9"/>
      <w:lang w:val="en-US" w:eastAsia="en-US"/>
    </w:rPr>
  </w:style>
  <w:style w:type="paragraph" w:customStyle="1" w:styleId="Heading60">
    <w:name w:val="Heading #6"/>
    <w:basedOn w:val="Normal"/>
    <w:link w:val="Heading6"/>
    <w:rsid w:val="003D723B"/>
    <w:pPr>
      <w:shd w:val="clear" w:color="auto" w:fill="FFFFFF"/>
      <w:spacing w:after="240" w:line="282" w:lineRule="exact"/>
      <w:jc w:val="center"/>
      <w:outlineLvl w:val="5"/>
    </w:pPr>
    <w:rPr>
      <w:rFonts w:ascii="Times New Roman" w:eastAsia="Times New Roman" w:hAnsi="Times New Roman" w:cs="Times New Roman"/>
      <w:b/>
      <w:bCs/>
      <w:color w:val="auto"/>
      <w:sz w:val="23"/>
      <w:szCs w:val="23"/>
      <w:lang w:val="en-US" w:eastAsia="en-US"/>
    </w:rPr>
  </w:style>
  <w:style w:type="paragraph" w:customStyle="1" w:styleId="Heading620">
    <w:name w:val="Heading #6 (2)"/>
    <w:basedOn w:val="Normal"/>
    <w:link w:val="Heading62"/>
    <w:rsid w:val="003D723B"/>
    <w:pPr>
      <w:shd w:val="clear" w:color="auto" w:fill="FFFFFF"/>
      <w:spacing w:after="120" w:line="240" w:lineRule="atLeast"/>
      <w:jc w:val="both"/>
      <w:outlineLvl w:val="5"/>
    </w:pPr>
    <w:rPr>
      <w:rFonts w:ascii="Times New Roman" w:eastAsia="Times New Roman" w:hAnsi="Times New Roman" w:cs="Times New Roman"/>
      <w:color w:val="auto"/>
      <w:sz w:val="23"/>
      <w:szCs w:val="23"/>
      <w:lang w:val="en-US" w:eastAsia="en-US"/>
    </w:rPr>
  </w:style>
  <w:style w:type="paragraph" w:customStyle="1" w:styleId="Heading50">
    <w:name w:val="Heading #5"/>
    <w:basedOn w:val="Normal"/>
    <w:link w:val="Heading5"/>
    <w:rsid w:val="003D723B"/>
    <w:pPr>
      <w:shd w:val="clear" w:color="auto" w:fill="FFFFFF"/>
      <w:spacing w:before="60" w:after="60" w:line="240" w:lineRule="atLeast"/>
      <w:jc w:val="both"/>
      <w:outlineLvl w:val="4"/>
    </w:pPr>
    <w:rPr>
      <w:rFonts w:ascii="Times New Roman" w:eastAsia="Times New Roman" w:hAnsi="Times New Roman" w:cs="Times New Roman"/>
      <w:color w:val="auto"/>
      <w:sz w:val="23"/>
      <w:szCs w:val="23"/>
      <w:lang w:val="en-US" w:eastAsia="en-US"/>
    </w:rPr>
  </w:style>
  <w:style w:type="paragraph" w:customStyle="1" w:styleId="Bodytext301">
    <w:name w:val="Body text (30)"/>
    <w:basedOn w:val="Normal"/>
    <w:link w:val="Bodytext300"/>
    <w:rsid w:val="003D723B"/>
    <w:pPr>
      <w:shd w:val="clear" w:color="auto" w:fill="FFFFFF"/>
      <w:spacing w:before="360" w:line="240" w:lineRule="atLeast"/>
      <w:jc w:val="right"/>
    </w:pPr>
    <w:rPr>
      <w:rFonts w:ascii="Times New Roman" w:eastAsia="Times New Roman" w:hAnsi="Times New Roman" w:cs="Times New Roman"/>
      <w:noProof/>
      <w:color w:val="auto"/>
      <w:w w:val="150"/>
      <w:sz w:val="13"/>
      <w:szCs w:val="13"/>
      <w:lang w:val="en-US" w:eastAsia="en-US"/>
    </w:rPr>
  </w:style>
  <w:style w:type="paragraph" w:customStyle="1" w:styleId="Bodytext310">
    <w:name w:val="Body text (31)"/>
    <w:basedOn w:val="Normal"/>
    <w:link w:val="Bodytext31"/>
    <w:rsid w:val="003D723B"/>
    <w:pPr>
      <w:shd w:val="clear" w:color="auto" w:fill="FFFFFF"/>
      <w:spacing w:after="420" w:line="240" w:lineRule="atLeast"/>
      <w:jc w:val="center"/>
    </w:pPr>
    <w:rPr>
      <w:rFonts w:ascii="Times New Roman" w:eastAsia="Times New Roman" w:hAnsi="Times New Roman" w:cs="Times New Roman"/>
      <w:b/>
      <w:bCs/>
      <w:color w:val="auto"/>
      <w:spacing w:val="-3"/>
      <w:sz w:val="27"/>
      <w:szCs w:val="27"/>
      <w:lang w:val="en-US" w:eastAsia="en-US"/>
    </w:rPr>
  </w:style>
  <w:style w:type="paragraph" w:customStyle="1" w:styleId="Headerorfooter70">
    <w:name w:val="Header or footer (7)"/>
    <w:basedOn w:val="Normal"/>
    <w:link w:val="Headerorfooter7"/>
    <w:rsid w:val="003D723B"/>
    <w:pPr>
      <w:shd w:val="clear" w:color="auto" w:fill="FFFFFF"/>
      <w:spacing w:line="240" w:lineRule="atLeast"/>
      <w:jc w:val="right"/>
    </w:pPr>
    <w:rPr>
      <w:rFonts w:ascii="Consolas" w:eastAsia="Times New Roman" w:hAnsi="Consolas" w:cs="Consolas"/>
      <w:color w:val="auto"/>
      <w:spacing w:val="21"/>
      <w:sz w:val="17"/>
      <w:szCs w:val="17"/>
      <w:lang w:val="en-US" w:eastAsia="en-US"/>
    </w:rPr>
  </w:style>
  <w:style w:type="paragraph" w:customStyle="1" w:styleId="Bodytext320">
    <w:name w:val="Body text (32)"/>
    <w:basedOn w:val="Normal"/>
    <w:link w:val="Bodytext32"/>
    <w:rsid w:val="003D723B"/>
    <w:pPr>
      <w:shd w:val="clear" w:color="auto" w:fill="FFFFFF"/>
      <w:spacing w:after="180" w:line="240" w:lineRule="atLeast"/>
    </w:pPr>
    <w:rPr>
      <w:rFonts w:ascii="Candara" w:eastAsia="Times New Roman" w:hAnsi="Candara" w:cs="Candara"/>
      <w:noProof/>
      <w:color w:val="auto"/>
      <w:sz w:val="11"/>
      <w:szCs w:val="11"/>
      <w:lang w:val="en-US" w:eastAsia="en-US"/>
    </w:rPr>
  </w:style>
  <w:style w:type="paragraph" w:customStyle="1" w:styleId="Headerorfooter80">
    <w:name w:val="Header or footer (8)"/>
    <w:basedOn w:val="Normal"/>
    <w:link w:val="Headerorfooter8"/>
    <w:rsid w:val="003D723B"/>
    <w:pPr>
      <w:shd w:val="clear" w:color="auto" w:fill="FFFFFF"/>
      <w:spacing w:line="240" w:lineRule="atLeast"/>
    </w:pPr>
    <w:rPr>
      <w:rFonts w:ascii="CordiaUPC" w:eastAsia="Times New Roman" w:hAnsi="CordiaUPC" w:cs="CordiaUPC"/>
      <w:color w:val="auto"/>
      <w:spacing w:val="22"/>
      <w:sz w:val="26"/>
      <w:szCs w:val="26"/>
      <w:lang w:val="en-US" w:eastAsia="en-US"/>
    </w:rPr>
  </w:style>
  <w:style w:type="paragraph" w:customStyle="1" w:styleId="Bodytext330">
    <w:name w:val="Body text (33)"/>
    <w:basedOn w:val="Normal"/>
    <w:link w:val="Bodytext33"/>
    <w:rsid w:val="003D723B"/>
    <w:pPr>
      <w:shd w:val="clear" w:color="auto" w:fill="FFFFFF"/>
      <w:spacing w:before="420" w:line="660" w:lineRule="exact"/>
      <w:ind w:firstLine="620"/>
    </w:pPr>
    <w:rPr>
      <w:rFonts w:ascii="Corbel" w:eastAsia="Times New Roman" w:hAnsi="Corbel" w:cs="Corbel"/>
      <w:b/>
      <w:bCs/>
      <w:noProof/>
      <w:color w:val="auto"/>
      <w:sz w:val="21"/>
      <w:szCs w:val="21"/>
      <w:lang w:val="en-US" w:eastAsia="en-US"/>
    </w:rPr>
  </w:style>
  <w:style w:type="paragraph" w:customStyle="1" w:styleId="Bodytext341">
    <w:name w:val="Body text (34)1"/>
    <w:basedOn w:val="Normal"/>
    <w:link w:val="Bodytext34"/>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50">
    <w:name w:val="Table caption (5)"/>
    <w:basedOn w:val="Normal"/>
    <w:link w:val="Tablecaption5"/>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60">
    <w:name w:val="Table caption (6)"/>
    <w:basedOn w:val="Normal"/>
    <w:link w:val="Tablecaption6"/>
    <w:rsid w:val="003D723B"/>
    <w:pPr>
      <w:shd w:val="clear" w:color="auto" w:fill="FFFFFF"/>
      <w:spacing w:before="60" w:line="266"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Bodytext350">
    <w:name w:val="Body text (35)"/>
    <w:basedOn w:val="Normal"/>
    <w:link w:val="Bodytext35"/>
    <w:rsid w:val="003D723B"/>
    <w:pPr>
      <w:shd w:val="clear" w:color="auto" w:fill="FFFFFF"/>
      <w:spacing w:line="238" w:lineRule="exact"/>
    </w:pPr>
    <w:rPr>
      <w:rFonts w:ascii="Times New Roman" w:eastAsia="Times New Roman" w:hAnsi="Times New Roman" w:cs="Times New Roman"/>
      <w:color w:val="auto"/>
      <w:spacing w:val="1"/>
      <w:sz w:val="16"/>
      <w:szCs w:val="16"/>
      <w:lang w:val="en-US" w:eastAsia="en-US"/>
    </w:rPr>
  </w:style>
  <w:style w:type="paragraph" w:customStyle="1" w:styleId="Footnote70">
    <w:name w:val="Footnote (7)"/>
    <w:basedOn w:val="Normal"/>
    <w:link w:val="Footnote7"/>
    <w:rsid w:val="003D723B"/>
    <w:pPr>
      <w:shd w:val="clear" w:color="auto" w:fill="FFFFFF"/>
      <w:spacing w:line="240" w:lineRule="atLeast"/>
      <w:jc w:val="both"/>
    </w:pPr>
    <w:rPr>
      <w:rFonts w:ascii="Times New Roman" w:eastAsia="Times New Roman" w:hAnsi="Times New Roman" w:cs="Times New Roman"/>
      <w:color w:val="auto"/>
      <w:sz w:val="16"/>
      <w:szCs w:val="16"/>
      <w:lang w:val="en-US" w:eastAsia="en-US"/>
    </w:rPr>
  </w:style>
  <w:style w:type="paragraph" w:customStyle="1" w:styleId="Headerorfooter90">
    <w:name w:val="Header or footer (9)"/>
    <w:basedOn w:val="Normal"/>
    <w:link w:val="Headerorfooter9"/>
    <w:rsid w:val="003D723B"/>
    <w:pPr>
      <w:shd w:val="clear" w:color="auto" w:fill="FFFFFF"/>
      <w:spacing w:line="240" w:lineRule="atLeast"/>
    </w:pPr>
    <w:rPr>
      <w:rFonts w:ascii="Times New Roman" w:eastAsia="Times New Roman" w:hAnsi="Times New Roman" w:cs="Times New Roman"/>
      <w:i/>
      <w:iCs/>
      <w:color w:val="auto"/>
      <w:sz w:val="22"/>
      <w:szCs w:val="22"/>
      <w:lang w:val="en-US" w:eastAsia="en-US"/>
    </w:rPr>
  </w:style>
  <w:style w:type="paragraph" w:customStyle="1" w:styleId="Bodytext360">
    <w:name w:val="Body text (36)"/>
    <w:basedOn w:val="Normal"/>
    <w:link w:val="Bodytext36"/>
    <w:rsid w:val="003D723B"/>
    <w:pPr>
      <w:shd w:val="clear" w:color="auto" w:fill="FFFFFF"/>
      <w:spacing w:line="240" w:lineRule="atLeast"/>
      <w:jc w:val="both"/>
    </w:pPr>
    <w:rPr>
      <w:rFonts w:ascii="Times New Roman" w:eastAsia="Times New Roman" w:hAnsi="Times New Roman" w:cs="Times New Roman"/>
      <w:color w:val="auto"/>
      <w:spacing w:val="2"/>
      <w:sz w:val="16"/>
      <w:szCs w:val="16"/>
      <w:lang w:val="en-US" w:eastAsia="en-US"/>
    </w:rPr>
  </w:style>
  <w:style w:type="paragraph" w:customStyle="1" w:styleId="Bodytext370">
    <w:name w:val="Body text (37)"/>
    <w:basedOn w:val="Normal"/>
    <w:link w:val="Bodytext37"/>
    <w:rsid w:val="003D723B"/>
    <w:pPr>
      <w:shd w:val="clear" w:color="auto" w:fill="FFFFFF"/>
      <w:spacing w:after="360" w:line="240" w:lineRule="atLeast"/>
    </w:pPr>
    <w:rPr>
      <w:rFonts w:ascii="Times New Roman" w:eastAsia="Times New Roman" w:hAnsi="Times New Roman" w:cs="Times New Roman"/>
      <w:color w:val="auto"/>
      <w:spacing w:val="-2"/>
      <w:sz w:val="25"/>
      <w:szCs w:val="25"/>
      <w:lang w:val="en-US" w:eastAsia="en-US"/>
    </w:rPr>
  </w:style>
  <w:style w:type="paragraph" w:customStyle="1" w:styleId="DefaultParagraphFontParaCharCharCharCharChar">
    <w:name w:val="Default Paragraph Font Para Char Char Char Char Char"/>
    <w:autoRedefine/>
    <w:rsid w:val="003D723B"/>
    <w:pPr>
      <w:tabs>
        <w:tab w:val="left" w:pos="1152"/>
      </w:tabs>
      <w:spacing w:before="120" w:after="120" w:line="312" w:lineRule="auto"/>
    </w:pPr>
    <w:rPr>
      <w:rFonts w:ascii="Arial" w:hAnsi="Arial" w:cs="Arial"/>
      <w:sz w:val="26"/>
      <w:szCs w:val="26"/>
    </w:rPr>
  </w:style>
  <w:style w:type="table" w:styleId="TableGrid">
    <w:name w:val="Table Grid"/>
    <w:basedOn w:val="TableNormal"/>
    <w:rsid w:val="003D723B"/>
    <w:pPr>
      <w:widowControl w:val="0"/>
    </w:pPr>
    <w:rPr>
      <w:rFonts w:ascii="Courier New" w:eastAsia="Courier New" w:hAnsi="Courier New" w:cs="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3D723B"/>
    <w:rPr>
      <w:sz w:val="20"/>
      <w:szCs w:val="20"/>
    </w:rPr>
  </w:style>
  <w:style w:type="character" w:customStyle="1" w:styleId="FootnoteTextChar">
    <w:name w:val="Footnote Text Char"/>
    <w:basedOn w:val="DefaultParagraphFont"/>
    <w:link w:val="FootnoteText"/>
    <w:rsid w:val="003D723B"/>
    <w:rPr>
      <w:rFonts w:ascii="Courier New" w:eastAsia="Courier New" w:hAnsi="Courier New" w:cs="Courier New"/>
      <w:color w:val="000000"/>
      <w:lang w:val="vi-VN" w:eastAsia="vi-VN"/>
    </w:rPr>
  </w:style>
  <w:style w:type="character" w:styleId="FootnoteReference">
    <w:name w:val="footnote reference"/>
    <w:basedOn w:val="DefaultParagraphFont"/>
    <w:rsid w:val="003D723B"/>
    <w:rPr>
      <w:vertAlign w:val="superscript"/>
    </w:rPr>
  </w:style>
  <w:style w:type="paragraph" w:styleId="EndnoteText">
    <w:name w:val="endnote text"/>
    <w:basedOn w:val="Normal"/>
    <w:link w:val="EndnoteTextChar"/>
    <w:rsid w:val="003D723B"/>
    <w:rPr>
      <w:sz w:val="20"/>
      <w:szCs w:val="20"/>
    </w:rPr>
  </w:style>
  <w:style w:type="character" w:customStyle="1" w:styleId="EndnoteTextChar">
    <w:name w:val="Endnote Text Char"/>
    <w:basedOn w:val="DefaultParagraphFont"/>
    <w:link w:val="EndnoteText"/>
    <w:rsid w:val="003D723B"/>
    <w:rPr>
      <w:rFonts w:ascii="Courier New" w:eastAsia="Courier New" w:hAnsi="Courier New" w:cs="Courier New"/>
      <w:color w:val="000000"/>
      <w:lang w:val="vi-VN" w:eastAsia="vi-VN"/>
    </w:rPr>
  </w:style>
  <w:style w:type="character" w:styleId="EndnoteReference">
    <w:name w:val="endnote reference"/>
    <w:basedOn w:val="DefaultParagraphFont"/>
    <w:rsid w:val="003D723B"/>
    <w:rPr>
      <w:vertAlign w:val="superscript"/>
    </w:rPr>
  </w:style>
  <w:style w:type="paragraph" w:styleId="ListParagraph">
    <w:name w:val="List Paragraph"/>
    <w:basedOn w:val="Normal"/>
    <w:uiPriority w:val="34"/>
    <w:qFormat/>
    <w:rsid w:val="00186826"/>
    <w:pPr>
      <w:ind w:left="720"/>
      <w:contextualSpacing/>
    </w:pPr>
  </w:style>
  <w:style w:type="paragraph" w:styleId="BodyTextIndent">
    <w:name w:val="Body Text Indent"/>
    <w:aliases w:val="Body Text Indent Char Char,Body Text Indent Char Char Char Char Char Char,Body Text Indent Char Char Char"/>
    <w:basedOn w:val="Normal"/>
    <w:link w:val="BodyTextIndentChar"/>
    <w:rsid w:val="00AC63EB"/>
    <w:pPr>
      <w:widowControl/>
      <w:spacing w:before="60" w:after="60"/>
      <w:ind w:left="720" w:hanging="720"/>
      <w:jc w:val="both"/>
    </w:pPr>
    <w:rPr>
      <w:rFonts w:ascii=".VnTime" w:eastAsia="Times New Roman" w:hAnsi=".VnTime" w:cs="Times New Roman"/>
      <w:color w:val="auto"/>
      <w:sz w:val="28"/>
      <w:szCs w:val="20"/>
      <w:lang w:val="en-US" w:eastAsia="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AC63EB"/>
    <w:rPr>
      <w:rFonts w:ascii=".VnTime" w:hAnsi=".VnTime"/>
      <w:sz w:val="28"/>
    </w:rPr>
  </w:style>
  <w:style w:type="character" w:customStyle="1" w:styleId="Heading4Char">
    <w:name w:val="Heading 4 Char"/>
    <w:basedOn w:val="DefaultParagraphFont"/>
    <w:link w:val="Heading4"/>
    <w:rsid w:val="00D3638D"/>
    <w:rPr>
      <w:b/>
      <w:bCs/>
      <w:sz w:val="28"/>
      <w:szCs w:val="28"/>
    </w:rPr>
  </w:style>
  <w:style w:type="character" w:customStyle="1" w:styleId="Heading2Char">
    <w:name w:val="Heading 2 Char"/>
    <w:basedOn w:val="DefaultParagraphFont"/>
    <w:link w:val="Heading2"/>
    <w:semiHidden/>
    <w:rsid w:val="0098140B"/>
    <w:rPr>
      <w:rFonts w:asciiTheme="majorHAnsi" w:eastAsiaTheme="majorEastAsia" w:hAnsiTheme="majorHAnsi" w:cstheme="majorBidi"/>
      <w:b/>
      <w:bCs/>
      <w:color w:val="4F81BD" w:themeColor="accent1"/>
      <w:sz w:val="26"/>
      <w:szCs w:val="26"/>
      <w:lang w:val="vi-VN" w:eastAsia="vi-VN"/>
    </w:rPr>
  </w:style>
  <w:style w:type="paragraph" w:styleId="Header">
    <w:name w:val="header"/>
    <w:basedOn w:val="Normal"/>
    <w:link w:val="HeaderChar"/>
    <w:rsid w:val="008B2319"/>
    <w:pPr>
      <w:tabs>
        <w:tab w:val="center" w:pos="4680"/>
        <w:tab w:val="right" w:pos="9360"/>
      </w:tabs>
    </w:pPr>
  </w:style>
  <w:style w:type="character" w:customStyle="1" w:styleId="HeaderChar">
    <w:name w:val="Header Char"/>
    <w:basedOn w:val="DefaultParagraphFont"/>
    <w:link w:val="Header"/>
    <w:rsid w:val="008B2319"/>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rsid w:val="008B2319"/>
    <w:pPr>
      <w:tabs>
        <w:tab w:val="center" w:pos="4680"/>
        <w:tab w:val="right" w:pos="9360"/>
      </w:tabs>
    </w:pPr>
  </w:style>
  <w:style w:type="character" w:customStyle="1" w:styleId="FooterChar">
    <w:name w:val="Footer Char"/>
    <w:basedOn w:val="DefaultParagraphFont"/>
    <w:link w:val="Footer"/>
    <w:uiPriority w:val="99"/>
    <w:rsid w:val="008B2319"/>
    <w:rPr>
      <w:rFonts w:ascii="Courier New" w:eastAsia="Courier New" w:hAnsi="Courier New" w:cs="Courier New"/>
      <w:color w:val="000000"/>
      <w:sz w:val="24"/>
      <w:szCs w:val="24"/>
      <w:lang w:val="vi-VN" w:eastAsia="vi-VN"/>
    </w:rPr>
  </w:style>
  <w:style w:type="character" w:customStyle="1" w:styleId="Heading1Char">
    <w:name w:val="Heading 1 Char"/>
    <w:basedOn w:val="DefaultParagraphFont"/>
    <w:link w:val="Heading1"/>
    <w:rsid w:val="001C20AF"/>
    <w:rPr>
      <w:rFonts w:asciiTheme="majorHAnsi" w:eastAsiaTheme="majorEastAsia" w:hAnsiTheme="majorHAnsi" w:cstheme="majorBidi"/>
      <w:b/>
      <w:bCs/>
      <w:color w:val="365F91" w:themeColor="accent1" w:themeShade="BF"/>
      <w:sz w:val="28"/>
      <w:szCs w:val="28"/>
      <w:lang w:val="vi-VN" w:eastAsia="vi-VN"/>
    </w:rPr>
  </w:style>
  <w:style w:type="paragraph" w:styleId="BodyText2a">
    <w:name w:val="Body Text 2"/>
    <w:basedOn w:val="Normal"/>
    <w:link w:val="BodyText2Char"/>
    <w:rsid w:val="001C20AF"/>
    <w:pPr>
      <w:spacing w:after="120" w:line="480" w:lineRule="auto"/>
    </w:pPr>
  </w:style>
  <w:style w:type="character" w:customStyle="1" w:styleId="BodyText2Char">
    <w:name w:val="Body Text 2 Char"/>
    <w:basedOn w:val="DefaultParagraphFont"/>
    <w:link w:val="BodyText2a"/>
    <w:rsid w:val="001C20AF"/>
    <w:rPr>
      <w:rFonts w:ascii="Courier New" w:eastAsia="Courier New" w:hAnsi="Courier New" w:cs="Courier New"/>
      <w:color w:val="000000"/>
      <w:sz w:val="24"/>
      <w:szCs w:val="24"/>
      <w:lang w:val="vi-VN" w:eastAsia="vi-VN"/>
    </w:rPr>
  </w:style>
  <w:style w:type="paragraph" w:styleId="BodyTextIndent2">
    <w:name w:val="Body Text Indent 2"/>
    <w:basedOn w:val="Normal"/>
    <w:link w:val="BodyTextIndent2Char"/>
    <w:rsid w:val="006D6B10"/>
    <w:pPr>
      <w:spacing w:after="120" w:line="480" w:lineRule="auto"/>
      <w:ind w:left="283"/>
    </w:pPr>
  </w:style>
  <w:style w:type="character" w:customStyle="1" w:styleId="BodyTextIndent2Char">
    <w:name w:val="Body Text Indent 2 Char"/>
    <w:basedOn w:val="DefaultParagraphFont"/>
    <w:link w:val="BodyTextIndent2"/>
    <w:rsid w:val="006D6B10"/>
    <w:rPr>
      <w:rFonts w:ascii="Courier New" w:eastAsia="Courier New" w:hAnsi="Courier New" w:cs="Courier New"/>
      <w:color w:val="000000"/>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3001A-4A2E-4496-AB15-78DA56162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www.THAIVU.com.vn</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Truong Vu</dc:creator>
  <cp:lastModifiedBy>User</cp:lastModifiedBy>
  <cp:revision>576</cp:revision>
  <cp:lastPrinted>2016-11-15T00:47:00Z</cp:lastPrinted>
  <dcterms:created xsi:type="dcterms:W3CDTF">2016-03-01T04:02:00Z</dcterms:created>
  <dcterms:modified xsi:type="dcterms:W3CDTF">2016-11-15T00:53:00Z</dcterms:modified>
</cp:coreProperties>
</file>